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Y="114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A3659" w:rsidRPr="00FA3659" w:rsidTr="00CA5B43">
        <w:trPr>
          <w:trHeight w:val="415"/>
        </w:trPr>
        <w:tc>
          <w:tcPr>
            <w:tcW w:w="1849" w:type="dxa"/>
            <w:vMerge w:val="restart"/>
          </w:tcPr>
          <w:p w:rsidR="00FA3659" w:rsidRPr="00FA3659" w:rsidRDefault="00FA3659" w:rsidP="00CA5B43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  <w:r w:rsidRPr="00FA3659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6DAADAB5" wp14:editId="4E953C00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A3659" w:rsidRPr="00CC53F0" w:rsidRDefault="00FA3659" w:rsidP="00CA5B43">
            <w:pPr>
              <w:spacing w:after="200"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CC53F0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A3659" w:rsidRPr="00FA3659" w:rsidTr="00CA5B43">
        <w:trPr>
          <w:trHeight w:val="688"/>
        </w:trPr>
        <w:tc>
          <w:tcPr>
            <w:tcW w:w="1849" w:type="dxa"/>
            <w:vMerge/>
          </w:tcPr>
          <w:p w:rsidR="00FA3659" w:rsidRPr="00FA3659" w:rsidRDefault="00FA3659" w:rsidP="00CA5B43">
            <w:pPr>
              <w:autoSpaceDE w:val="0"/>
              <w:autoSpaceDN w:val="0"/>
              <w:adjustRightInd w:val="0"/>
              <w:jc w:val="center"/>
              <w:rPr>
                <w:noProof/>
                <w:lang w:eastAsia="en-US"/>
              </w:rPr>
            </w:pPr>
          </w:p>
        </w:tc>
        <w:tc>
          <w:tcPr>
            <w:tcW w:w="7898" w:type="dxa"/>
          </w:tcPr>
          <w:p w:rsidR="00FA3659" w:rsidRPr="00CC53F0" w:rsidRDefault="00FA3659" w:rsidP="00CA5B43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CC53F0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A3659" w:rsidRPr="00FA3659" w:rsidTr="00CA5B43">
        <w:trPr>
          <w:trHeight w:val="304"/>
        </w:trPr>
        <w:tc>
          <w:tcPr>
            <w:tcW w:w="1849" w:type="dxa"/>
            <w:vMerge/>
          </w:tcPr>
          <w:p w:rsidR="00FA3659" w:rsidRPr="00FA3659" w:rsidRDefault="00FA3659" w:rsidP="00CA5B43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A3659" w:rsidRPr="00CC53F0" w:rsidRDefault="00FA3659" w:rsidP="00CA5B4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CC53F0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A3659" w:rsidRPr="00FA3659" w:rsidRDefault="00FA3659" w:rsidP="00FA3659">
      <w:pPr>
        <w:rPr>
          <w:color w:val="000000"/>
          <w:sz w:val="28"/>
          <w:szCs w:val="22"/>
        </w:rPr>
      </w:pPr>
    </w:p>
    <w:p w:rsidR="00FA3659" w:rsidRDefault="00FA3659" w:rsidP="00FA3659">
      <w:pPr>
        <w:jc w:val="center"/>
        <w:rPr>
          <w:b/>
          <w:color w:val="000000"/>
          <w:sz w:val="22"/>
          <w:szCs w:val="22"/>
        </w:rPr>
      </w:pPr>
      <w:r w:rsidRPr="00FA3659">
        <w:rPr>
          <w:b/>
          <w:color w:val="000000"/>
          <w:sz w:val="22"/>
          <w:szCs w:val="22"/>
        </w:rPr>
        <w:t xml:space="preserve"> </w:t>
      </w:r>
    </w:p>
    <w:p w:rsidR="00FA3659" w:rsidRPr="00FA3659" w:rsidRDefault="00FA3659" w:rsidP="00FA3659">
      <w:pPr>
        <w:jc w:val="center"/>
        <w:rPr>
          <w:color w:val="000000"/>
          <w:sz w:val="28"/>
          <w:szCs w:val="22"/>
        </w:rPr>
      </w:pPr>
    </w:p>
    <w:p w:rsidR="00FA3659" w:rsidRPr="00FA3659" w:rsidRDefault="00FA3659" w:rsidP="00FA3659">
      <w:pPr>
        <w:ind w:left="4962"/>
        <w:jc w:val="right"/>
        <w:rPr>
          <w:color w:val="000000"/>
          <w:sz w:val="28"/>
          <w:szCs w:val="22"/>
        </w:rPr>
      </w:pPr>
      <w:r w:rsidRPr="00FA3659">
        <w:rPr>
          <w:b/>
          <w:color w:val="000000"/>
          <w:sz w:val="22"/>
          <w:szCs w:val="22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2479F7" w:rsidRPr="00BB7FE1" w:rsidTr="00F9312B">
        <w:tc>
          <w:tcPr>
            <w:tcW w:w="10031" w:type="dxa"/>
          </w:tcPr>
          <w:p w:rsidR="002479F7" w:rsidRPr="00BB7FE1" w:rsidRDefault="002479F7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2479F7" w:rsidRPr="00BB7FE1" w:rsidTr="00F9312B">
        <w:tc>
          <w:tcPr>
            <w:tcW w:w="10031" w:type="dxa"/>
          </w:tcPr>
          <w:p w:rsidR="002479F7" w:rsidRPr="00BB7FE1" w:rsidRDefault="002479F7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2479F7" w:rsidRPr="00BB7FE1" w:rsidRDefault="002479F7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2479F7" w:rsidRPr="00BB7FE1" w:rsidTr="00F9312B">
        <w:tc>
          <w:tcPr>
            <w:tcW w:w="10031" w:type="dxa"/>
          </w:tcPr>
          <w:p w:rsidR="002479F7" w:rsidRPr="00BB7FE1" w:rsidRDefault="002479F7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2479F7" w:rsidRPr="00BB7FE1" w:rsidRDefault="002479F7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B7FE1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479F7" w:rsidRDefault="002479F7" w:rsidP="002479F7">
      <w:pPr>
        <w:ind w:left="4962"/>
      </w:pPr>
    </w:p>
    <w:p w:rsidR="002479F7" w:rsidRDefault="002479F7" w:rsidP="002479F7">
      <w:pPr>
        <w:shd w:val="clear" w:color="auto" w:fill="FFFFFF"/>
      </w:pPr>
    </w:p>
    <w:p w:rsidR="002479F7" w:rsidRDefault="002479F7" w:rsidP="002479F7">
      <w:pPr>
        <w:shd w:val="clear" w:color="auto" w:fill="FFFFFF"/>
        <w:jc w:val="center"/>
      </w:pPr>
    </w:p>
    <w:p w:rsidR="002479F7" w:rsidRDefault="002479F7" w:rsidP="002479F7">
      <w:pPr>
        <w:shd w:val="clear" w:color="auto" w:fill="FFFFFF"/>
        <w:jc w:val="center"/>
      </w:pPr>
    </w:p>
    <w:p w:rsidR="002479F7" w:rsidRPr="00E519F3" w:rsidRDefault="002479F7" w:rsidP="002479F7">
      <w:pPr>
        <w:tabs>
          <w:tab w:val="left" w:pos="1545"/>
          <w:tab w:val="center" w:pos="4677"/>
        </w:tabs>
        <w:spacing w:line="360" w:lineRule="auto"/>
        <w:rPr>
          <w:color w:val="000000"/>
          <w:sz w:val="28"/>
          <w:szCs w:val="28"/>
        </w:rPr>
      </w:pPr>
      <w:r w:rsidRPr="00E519F3">
        <w:rPr>
          <w:color w:val="000000"/>
          <w:sz w:val="28"/>
          <w:szCs w:val="28"/>
        </w:rPr>
        <w:tab/>
        <w:t>ОСНОВНАЯ ОБРАЗОВ</w:t>
      </w:r>
      <w:r>
        <w:rPr>
          <w:color w:val="000000"/>
          <w:sz w:val="28"/>
          <w:szCs w:val="28"/>
        </w:rPr>
        <w:t>А</w:t>
      </w:r>
      <w:r w:rsidRPr="00E519F3">
        <w:rPr>
          <w:color w:val="000000"/>
          <w:sz w:val="28"/>
          <w:szCs w:val="28"/>
        </w:rPr>
        <w:t xml:space="preserve">ТЕЛЬНАЯ ПРОГРАММА </w:t>
      </w:r>
    </w:p>
    <w:p w:rsidR="002479F7" w:rsidRDefault="002479F7" w:rsidP="002479F7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E519F3">
        <w:rPr>
          <w:color w:val="000000"/>
          <w:sz w:val="28"/>
          <w:szCs w:val="28"/>
        </w:rPr>
        <w:t>СРЕДНЕГО ПРОФЕССИОНАЛЬНОГО ОБРАЗОВАНИЯ</w:t>
      </w:r>
      <w:r w:rsidRPr="00E519F3">
        <w:rPr>
          <w:b/>
          <w:color w:val="000000"/>
          <w:sz w:val="22"/>
          <w:szCs w:val="22"/>
        </w:rPr>
        <w:t xml:space="preserve"> </w:t>
      </w:r>
    </w:p>
    <w:p w:rsidR="003D7E02" w:rsidRPr="003D7E02" w:rsidRDefault="003D7E02" w:rsidP="002479F7">
      <w:pPr>
        <w:spacing w:line="360" w:lineRule="auto"/>
        <w:jc w:val="center"/>
        <w:rPr>
          <w:color w:val="000000"/>
          <w:sz w:val="28"/>
          <w:szCs w:val="28"/>
        </w:rPr>
      </w:pPr>
      <w:r w:rsidRPr="003D7E02">
        <w:rPr>
          <w:color w:val="000000"/>
          <w:sz w:val="28"/>
          <w:szCs w:val="28"/>
        </w:rPr>
        <w:t xml:space="preserve">ПО СПЕЦИАЛЬНОСТИ </w:t>
      </w:r>
    </w:p>
    <w:p w:rsidR="002479F7" w:rsidRPr="001378C7" w:rsidRDefault="002479F7" w:rsidP="002479F7">
      <w:pPr>
        <w:spacing w:line="360" w:lineRule="auto"/>
        <w:jc w:val="center"/>
        <w:rPr>
          <w:color w:val="000000"/>
          <w:sz w:val="28"/>
          <w:szCs w:val="28"/>
        </w:rPr>
      </w:pPr>
      <w:r w:rsidRPr="003D7E02">
        <w:rPr>
          <w:color w:val="000000"/>
          <w:sz w:val="28"/>
          <w:szCs w:val="28"/>
        </w:rPr>
        <w:t>40.02.01 ПРАВО И ОР</w:t>
      </w:r>
      <w:r w:rsidRPr="001378C7">
        <w:rPr>
          <w:color w:val="000000"/>
          <w:sz w:val="28"/>
          <w:szCs w:val="28"/>
        </w:rPr>
        <w:t xml:space="preserve">ГАНИЗАЦИЯ СОЦИАЛЬНОГО ОБЕСПЕЧЕНИЯ </w:t>
      </w:r>
    </w:p>
    <w:p w:rsidR="002479F7" w:rsidRPr="003543C4" w:rsidRDefault="002479F7" w:rsidP="002479F7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E519F3">
        <w:rPr>
          <w:b/>
          <w:color w:val="000000"/>
          <w:sz w:val="22"/>
          <w:szCs w:val="22"/>
        </w:rPr>
        <w:t xml:space="preserve"> </w:t>
      </w:r>
    </w:p>
    <w:p w:rsidR="002479F7" w:rsidRPr="00E519F3" w:rsidRDefault="002479F7" w:rsidP="00247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cs="Arial"/>
          <w:caps/>
          <w:sz w:val="28"/>
          <w:szCs w:val="28"/>
        </w:rPr>
      </w:pPr>
      <w:r w:rsidRPr="00E519F3">
        <w:rPr>
          <w:rFonts w:cs="Arial"/>
          <w:caps/>
          <w:sz w:val="28"/>
          <w:szCs w:val="28"/>
        </w:rPr>
        <w:t>Рабочая   ПРОГРАММа УЧЕБНОЙ дисциплины</w:t>
      </w:r>
      <w:r w:rsidR="00A70E49">
        <w:rPr>
          <w:rFonts w:cs="Arial"/>
          <w:caps/>
          <w:sz w:val="28"/>
          <w:szCs w:val="28"/>
        </w:rPr>
        <w:t xml:space="preserve"> </w:t>
      </w:r>
    </w:p>
    <w:p w:rsidR="002479F7" w:rsidRPr="00E519F3" w:rsidRDefault="002479F7" w:rsidP="00247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2"/>
          <w:szCs w:val="28"/>
        </w:rPr>
      </w:pPr>
      <w:r>
        <w:rPr>
          <w:caps/>
          <w:sz w:val="28"/>
          <w:szCs w:val="28"/>
        </w:rPr>
        <w:t>ОГСЭ.02. И</w:t>
      </w:r>
      <w:r w:rsidR="00A70E49">
        <w:rPr>
          <w:caps/>
          <w:sz w:val="28"/>
          <w:szCs w:val="28"/>
        </w:rPr>
        <w:t>стория</w:t>
      </w:r>
    </w:p>
    <w:p w:rsidR="002479F7" w:rsidRDefault="002479F7" w:rsidP="002479F7"/>
    <w:p w:rsidR="002479F7" w:rsidRDefault="002479F7" w:rsidP="002479F7"/>
    <w:p w:rsidR="002479F7" w:rsidRDefault="002479F7" w:rsidP="002479F7"/>
    <w:p w:rsidR="0025288B" w:rsidRPr="0025288B" w:rsidRDefault="0025288B" w:rsidP="0025288B"/>
    <w:p w:rsidR="0025288B" w:rsidRPr="0025288B" w:rsidRDefault="0025288B" w:rsidP="0025288B"/>
    <w:p w:rsidR="0025288B" w:rsidRDefault="0025288B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Pr="0025288B" w:rsidRDefault="00FA3659" w:rsidP="0025288B"/>
    <w:p w:rsidR="0025288B" w:rsidRPr="0025288B" w:rsidRDefault="0025288B" w:rsidP="0025288B"/>
    <w:p w:rsidR="0025288B" w:rsidRPr="0025288B" w:rsidRDefault="0025288B" w:rsidP="0025288B"/>
    <w:p w:rsidR="0025288B" w:rsidRPr="0025288B" w:rsidRDefault="0025288B" w:rsidP="0025288B"/>
    <w:p w:rsidR="00A70E49" w:rsidRDefault="00A70E49" w:rsidP="00A70E49">
      <w:pPr>
        <w:jc w:val="center"/>
      </w:pPr>
    </w:p>
    <w:p w:rsidR="00A70E49" w:rsidRDefault="00A70E49" w:rsidP="007A153A"/>
    <w:p w:rsidR="00FA3659" w:rsidRPr="003D7E02" w:rsidRDefault="0025288B" w:rsidP="00A70E49">
      <w:pPr>
        <w:jc w:val="center"/>
        <w:rPr>
          <w:sz w:val="28"/>
          <w:szCs w:val="28"/>
        </w:rPr>
      </w:pPr>
      <w:r w:rsidRPr="003D7E02">
        <w:rPr>
          <w:sz w:val="28"/>
          <w:szCs w:val="28"/>
        </w:rPr>
        <w:t>г. Грозный</w:t>
      </w:r>
      <w:r w:rsidR="00A70E49" w:rsidRPr="003D7E02">
        <w:rPr>
          <w:sz w:val="28"/>
          <w:szCs w:val="28"/>
        </w:rPr>
        <w:t xml:space="preserve"> 2023</w:t>
      </w:r>
    </w:p>
    <w:p w:rsidR="00FA3659" w:rsidRDefault="00FA3659" w:rsidP="0025288B">
      <w:pPr>
        <w:rPr>
          <w:sz w:val="20"/>
          <w:szCs w:val="20"/>
        </w:rPr>
      </w:pPr>
    </w:p>
    <w:tbl>
      <w:tblPr>
        <w:tblW w:w="10201" w:type="dxa"/>
        <w:tblInd w:w="-743" w:type="dxa"/>
        <w:tblLook w:val="04A0" w:firstRow="1" w:lastRow="0" w:firstColumn="1" w:lastColumn="0" w:noHBand="0" w:noVBand="1"/>
      </w:tblPr>
      <w:tblGrid>
        <w:gridCol w:w="5104"/>
        <w:gridCol w:w="5097"/>
      </w:tblGrid>
      <w:tr w:rsidR="00A70E49" w:rsidRPr="007A153A" w:rsidTr="00EC6B57">
        <w:trPr>
          <w:trHeight w:val="4678"/>
        </w:trPr>
        <w:tc>
          <w:tcPr>
            <w:tcW w:w="5104" w:type="dxa"/>
          </w:tcPr>
          <w:p w:rsidR="00A70E49" w:rsidRPr="007A153A" w:rsidRDefault="00A70E49" w:rsidP="00F9312B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7A153A">
              <w:rPr>
                <w:color w:val="000000"/>
              </w:rPr>
              <w:t xml:space="preserve">Рабочая программа рассмотрена и одобрена </w:t>
            </w:r>
          </w:p>
          <w:p w:rsidR="00A70E49" w:rsidRPr="007A153A" w:rsidRDefault="00A70E49" w:rsidP="00F9312B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7A153A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A70E49" w:rsidRPr="007A153A" w:rsidRDefault="00A70E49" w:rsidP="00F9312B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7A153A">
              <w:rPr>
                <w:color w:val="000000"/>
              </w:rPr>
              <w:t>Протокол № 9 от 25.04.2023</w:t>
            </w:r>
          </w:p>
          <w:p w:rsidR="00A70E49" w:rsidRPr="007A153A" w:rsidRDefault="00A70E49" w:rsidP="00F9312B">
            <w:pPr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  <w:r w:rsidRPr="007A153A">
              <w:rPr>
                <w:color w:val="000000"/>
              </w:rPr>
              <w:t>Председатель</w:t>
            </w:r>
            <w:r w:rsidR="00195E23" w:rsidRPr="007A153A">
              <w:rPr>
                <w:color w:val="000000"/>
              </w:rPr>
              <w:t> </w:t>
            </w:r>
            <w:r w:rsidRPr="007A153A">
              <w:rPr>
                <w:color w:val="000000"/>
              </w:rPr>
              <w:t>ПЦК</w:t>
            </w:r>
            <w:r w:rsidR="00195E23" w:rsidRPr="007A153A">
              <w:rPr>
                <w:color w:val="000000"/>
              </w:rPr>
              <w:t> Эдилсултанова М.А</w:t>
            </w: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5097" w:type="dxa"/>
          </w:tcPr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153A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7A153A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7A153A">
              <w:t xml:space="preserve"> (ред. от 13.07.2021 г.)</w:t>
            </w: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153A">
              <w:t>СОГЛАСОВАНА</w:t>
            </w: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153A">
              <w:t>Заместитель директора по УР</w:t>
            </w: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153A">
              <w:t>Я.М. Басаев</w:t>
            </w:r>
          </w:p>
          <w:p w:rsidR="00A70E49" w:rsidRPr="007A153A" w:rsidRDefault="00A70E49" w:rsidP="00F9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153A">
              <w:t>25.04.2023</w:t>
            </w:r>
          </w:p>
        </w:tc>
      </w:tr>
    </w:tbl>
    <w:p w:rsidR="00A70E49" w:rsidRPr="007A153A" w:rsidRDefault="00A70E49" w:rsidP="00A70E49">
      <w:pPr>
        <w:shd w:val="clear" w:color="auto" w:fill="FFFFFF"/>
        <w:spacing w:line="360" w:lineRule="auto"/>
        <w:jc w:val="center"/>
      </w:pPr>
    </w:p>
    <w:p w:rsidR="00A70E49" w:rsidRPr="007A153A" w:rsidRDefault="00A70E49" w:rsidP="00A70E49">
      <w:pPr>
        <w:shd w:val="clear" w:color="auto" w:fill="FFFFFF"/>
        <w:spacing w:line="360" w:lineRule="auto"/>
        <w:jc w:val="center"/>
      </w:pPr>
    </w:p>
    <w:p w:rsidR="00A70E49" w:rsidRPr="007A153A" w:rsidRDefault="00A70E49" w:rsidP="00A70E49">
      <w:pPr>
        <w:shd w:val="clear" w:color="auto" w:fill="FFFFFF"/>
        <w:ind w:left="-567"/>
        <w:rPr>
          <w:color w:val="000000"/>
          <w:spacing w:val="-2"/>
        </w:rPr>
      </w:pPr>
      <w:r w:rsidRPr="007A153A">
        <w:t xml:space="preserve">Рабочая программа учебной дисциплины </w:t>
      </w:r>
      <w:r w:rsidR="005B5CF4" w:rsidRPr="007A153A">
        <w:t>ОГСЭ.02. История</w:t>
      </w:r>
      <w:r w:rsidRPr="007A153A">
        <w:t xml:space="preserve">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7A153A">
        <w:rPr>
          <w:color w:val="000000"/>
          <w:spacing w:val="-2"/>
        </w:rPr>
        <w:t>40.02.01</w:t>
      </w:r>
      <w:r w:rsidRPr="007A153A">
        <w:rPr>
          <w:b/>
          <w:bCs/>
          <w:color w:val="000000"/>
          <w:spacing w:val="-2"/>
        </w:rPr>
        <w:t xml:space="preserve"> </w:t>
      </w:r>
      <w:r w:rsidRPr="007A153A">
        <w:rPr>
          <w:color w:val="000000"/>
          <w:spacing w:val="-2"/>
        </w:rPr>
        <w:t>Право и организация социального обеспечения.</w:t>
      </w:r>
    </w:p>
    <w:p w:rsidR="00A70E49" w:rsidRPr="007A153A" w:rsidRDefault="00A70E49" w:rsidP="00A70E49">
      <w:pPr>
        <w:shd w:val="clear" w:color="auto" w:fill="FFFFFF"/>
        <w:ind w:left="-567"/>
        <w:rPr>
          <w:color w:val="000000"/>
          <w:spacing w:val="-2"/>
        </w:rPr>
      </w:pPr>
    </w:p>
    <w:p w:rsidR="00A70E49" w:rsidRPr="007A153A" w:rsidRDefault="00A70E49" w:rsidP="00A70E49">
      <w:pPr>
        <w:ind w:left="-567"/>
        <w:contextualSpacing/>
        <w:rPr>
          <w:rFonts w:cs="Arial"/>
        </w:rPr>
      </w:pPr>
      <w:r w:rsidRPr="007A153A">
        <w:rPr>
          <w:rFonts w:cs="Arial"/>
        </w:rPr>
        <w:t>Организация-разработчик</w:t>
      </w:r>
      <w:r w:rsidRPr="007A153A">
        <w:rPr>
          <w:rFonts w:cs="Arial"/>
          <w:b/>
        </w:rPr>
        <w:t>:</w:t>
      </w:r>
      <w:r w:rsidRPr="007A153A">
        <w:rPr>
          <w:rFonts w:cs="Arial"/>
        </w:rPr>
        <w:t xml:space="preserve"> ГБПОУ </w:t>
      </w:r>
      <w:r w:rsidRPr="007A153A">
        <w:rPr>
          <w:rFonts w:eastAsia="Calibri"/>
          <w:lang w:eastAsia="en-US"/>
        </w:rPr>
        <w:t>«Чеченский государственный педагогический колледж»</w:t>
      </w:r>
    </w:p>
    <w:p w:rsidR="00A70E49" w:rsidRPr="007A153A" w:rsidRDefault="00A70E49" w:rsidP="00A70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  <w:spacing w:val="-2"/>
        </w:rPr>
      </w:pPr>
    </w:p>
    <w:p w:rsidR="00A70E49" w:rsidRPr="007A153A" w:rsidRDefault="00A70E49" w:rsidP="00A70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  <w:spacing w:val="-2"/>
        </w:rPr>
      </w:pPr>
    </w:p>
    <w:p w:rsidR="00A70E49" w:rsidRPr="00BB329F" w:rsidRDefault="00A70E49" w:rsidP="00A70E49">
      <w:pPr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rPr>
          <w:color w:val="000000"/>
          <w:spacing w:val="-2"/>
        </w:rPr>
      </w:pPr>
      <w:r w:rsidRPr="007A153A">
        <w:rPr>
          <w:color w:val="000000"/>
          <w:spacing w:val="-2"/>
        </w:rPr>
        <w:t xml:space="preserve">Разработчик: </w:t>
      </w:r>
      <w:r w:rsidRPr="007A153A">
        <w:t xml:space="preserve">преподаватель ГБПОУ «ЧГПК» </w:t>
      </w:r>
      <w:r w:rsidR="005B5CF4" w:rsidRPr="007A153A">
        <w:rPr>
          <w:color w:val="000000"/>
          <w:spacing w:val="-2"/>
        </w:rPr>
        <w:t>Великанова Елена Владимировна</w:t>
      </w:r>
    </w:p>
    <w:p w:rsidR="00A70E49" w:rsidRPr="00BB329F" w:rsidRDefault="00A70E49" w:rsidP="00A70E49">
      <w:pPr>
        <w:shd w:val="clear" w:color="auto" w:fill="FFFFFF"/>
        <w:spacing w:line="360" w:lineRule="auto"/>
        <w:rPr>
          <w:color w:val="000000"/>
          <w:spacing w:val="-2"/>
          <w:u w:val="single"/>
        </w:rPr>
      </w:pPr>
    </w:p>
    <w:p w:rsidR="00A70E49" w:rsidRPr="00812041" w:rsidRDefault="00A70E49" w:rsidP="00A70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sz w:val="28"/>
          <w:szCs w:val="28"/>
        </w:rPr>
      </w:pPr>
    </w:p>
    <w:p w:rsidR="0068588F" w:rsidRPr="0068588F" w:rsidRDefault="0068588F" w:rsidP="0068588F">
      <w:pPr>
        <w:spacing w:after="160" w:line="25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68588F" w:rsidRDefault="0068588F" w:rsidP="0025288B">
      <w:pPr>
        <w:rPr>
          <w:sz w:val="20"/>
          <w:szCs w:val="20"/>
        </w:rPr>
      </w:pPr>
    </w:p>
    <w:p w:rsidR="0068588F" w:rsidRDefault="0068588F" w:rsidP="0025288B">
      <w:pPr>
        <w:rPr>
          <w:sz w:val="20"/>
          <w:szCs w:val="20"/>
        </w:rPr>
      </w:pPr>
    </w:p>
    <w:p w:rsidR="0068588F" w:rsidRDefault="0068588F" w:rsidP="0025288B">
      <w:pPr>
        <w:rPr>
          <w:sz w:val="20"/>
          <w:szCs w:val="20"/>
        </w:rPr>
      </w:pPr>
    </w:p>
    <w:p w:rsidR="0025288B" w:rsidRPr="0025288B" w:rsidRDefault="0025288B" w:rsidP="0025288B">
      <w:pPr>
        <w:spacing w:line="276" w:lineRule="auto"/>
        <w:ind w:left="-284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A320BA" w:rsidRDefault="00A320BA" w:rsidP="00F32B00">
      <w:pPr>
        <w:tabs>
          <w:tab w:val="left" w:pos="9214"/>
        </w:tabs>
        <w:jc w:val="both"/>
      </w:pPr>
    </w:p>
    <w:p w:rsidR="00CA5B43" w:rsidRDefault="00CA5B43" w:rsidP="00F32B00">
      <w:pPr>
        <w:tabs>
          <w:tab w:val="left" w:pos="9214"/>
        </w:tabs>
        <w:jc w:val="both"/>
      </w:pPr>
    </w:p>
    <w:p w:rsidR="00CA5B43" w:rsidRDefault="00CA5B43" w:rsidP="00F32B00">
      <w:pPr>
        <w:tabs>
          <w:tab w:val="left" w:pos="9214"/>
        </w:tabs>
        <w:jc w:val="both"/>
      </w:pPr>
    </w:p>
    <w:p w:rsidR="00EE6585" w:rsidRDefault="00EE6585" w:rsidP="00F32B00">
      <w:pPr>
        <w:tabs>
          <w:tab w:val="left" w:pos="9214"/>
        </w:tabs>
        <w:jc w:val="both"/>
      </w:pPr>
      <w:bookmarkStart w:id="0" w:name="_GoBack"/>
      <w:bookmarkEnd w:id="0"/>
    </w:p>
    <w:p w:rsidR="00B758A4" w:rsidRDefault="00B758A4" w:rsidP="00F32B00">
      <w:pPr>
        <w:tabs>
          <w:tab w:val="left" w:pos="9214"/>
        </w:tabs>
        <w:jc w:val="both"/>
        <w:rPr>
          <w:b/>
          <w:sz w:val="28"/>
          <w:szCs w:val="28"/>
        </w:rPr>
      </w:pPr>
    </w:p>
    <w:p w:rsidR="007A153A" w:rsidRDefault="007A153A" w:rsidP="00D55CEB">
      <w:pPr>
        <w:tabs>
          <w:tab w:val="left" w:pos="9214"/>
        </w:tabs>
        <w:jc w:val="center"/>
        <w:rPr>
          <w:b/>
          <w:sz w:val="28"/>
          <w:szCs w:val="28"/>
        </w:rPr>
      </w:pPr>
    </w:p>
    <w:p w:rsidR="007A153A" w:rsidRDefault="007A153A" w:rsidP="00D55CEB">
      <w:pPr>
        <w:tabs>
          <w:tab w:val="left" w:pos="9214"/>
        </w:tabs>
        <w:jc w:val="center"/>
        <w:rPr>
          <w:b/>
          <w:sz w:val="28"/>
          <w:szCs w:val="28"/>
        </w:rPr>
      </w:pPr>
    </w:p>
    <w:p w:rsidR="007C4D66" w:rsidRDefault="00940EB9" w:rsidP="00D55CEB">
      <w:pPr>
        <w:tabs>
          <w:tab w:val="left" w:pos="92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B119F4">
        <w:rPr>
          <w:b/>
          <w:sz w:val="28"/>
          <w:szCs w:val="28"/>
        </w:rPr>
        <w:t xml:space="preserve"> </w:t>
      </w:r>
    </w:p>
    <w:p w:rsidR="007C4D66" w:rsidRPr="00765B5D" w:rsidRDefault="007C4D66" w:rsidP="007C4D66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765B5D">
        <w:rPr>
          <w:b/>
          <w:color w:val="0D0D0D"/>
        </w:rPr>
        <w:t>СОДЕРЖАНИЕ</w:t>
      </w:r>
    </w:p>
    <w:p w:rsidR="007C4D66" w:rsidRPr="00765B5D" w:rsidRDefault="007C4D66" w:rsidP="007C4D66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7C4D66" w:rsidRPr="00765B5D" w:rsidTr="00613E1D">
        <w:tc>
          <w:tcPr>
            <w:tcW w:w="7490" w:type="dxa"/>
          </w:tcPr>
          <w:p w:rsidR="007C4D66" w:rsidRPr="00765B5D" w:rsidRDefault="007C4D66" w:rsidP="007C4D66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7C4D66" w:rsidRPr="00765B5D" w:rsidRDefault="007C4D66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           4</w:t>
            </w:r>
          </w:p>
        </w:tc>
      </w:tr>
      <w:tr w:rsidR="007C4D66" w:rsidRPr="00765B5D" w:rsidTr="00613E1D">
        <w:tc>
          <w:tcPr>
            <w:tcW w:w="7490" w:type="dxa"/>
          </w:tcPr>
          <w:p w:rsidR="007C4D66" w:rsidRPr="00765B5D" w:rsidRDefault="007C4D66" w:rsidP="007C4D66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СТРУКТУРА И СОДЕРЖАНИЕ УЧЕБНОЙ ДИСЦИПЛИНЫ</w:t>
            </w:r>
          </w:p>
          <w:p w:rsidR="007C4D66" w:rsidRPr="00765B5D" w:rsidRDefault="007C4D66" w:rsidP="007C4D66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7C4D66" w:rsidRPr="00765B5D" w:rsidRDefault="007C4D66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6</w:t>
            </w:r>
          </w:p>
          <w:p w:rsidR="007C4D66" w:rsidRPr="00765B5D" w:rsidRDefault="007C4D66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765B5D">
              <w:tab/>
              <w:t>13</w:t>
            </w:r>
          </w:p>
        </w:tc>
      </w:tr>
      <w:tr w:rsidR="007C4D66" w:rsidRPr="00765B5D" w:rsidTr="00613E1D">
        <w:tc>
          <w:tcPr>
            <w:tcW w:w="7490" w:type="dxa"/>
          </w:tcPr>
          <w:p w:rsidR="007C4D66" w:rsidRPr="00765B5D" w:rsidRDefault="007C4D66" w:rsidP="007C4D66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7C4D66" w:rsidRPr="00765B5D" w:rsidRDefault="007C4D66" w:rsidP="007C4D66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765B5D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7C4D66" w:rsidRPr="00765B5D" w:rsidRDefault="007C4D66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7C4D66" w:rsidRPr="00765B5D" w:rsidRDefault="007C4D66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7C4D66" w:rsidRPr="00765B5D" w:rsidRDefault="007C4D66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7C4D66" w:rsidRPr="00765B5D" w:rsidRDefault="007C4D66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7C4D66" w:rsidRPr="00765B5D" w:rsidRDefault="007C4D66" w:rsidP="00613E1D">
            <w:pPr>
              <w:suppressAutoHyphens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7C4D66" w:rsidRPr="00765B5D" w:rsidRDefault="007C4D66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>14</w:t>
            </w:r>
          </w:p>
          <w:p w:rsidR="007C4D66" w:rsidRPr="00765B5D" w:rsidRDefault="007C4D66" w:rsidP="00613E1D">
            <w:pPr>
              <w:widowControl w:val="0"/>
              <w:autoSpaceDE w:val="0"/>
              <w:autoSpaceDN w:val="0"/>
              <w:adjustRightInd w:val="0"/>
              <w:ind w:left="426"/>
            </w:pPr>
          </w:p>
          <w:p w:rsidR="007C4D66" w:rsidRPr="00765B5D" w:rsidRDefault="007C4D66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</w:pPr>
            <w:r w:rsidRPr="00765B5D">
              <w:tab/>
              <w:t>16</w:t>
            </w:r>
          </w:p>
        </w:tc>
      </w:tr>
    </w:tbl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68588F" w:rsidRDefault="0068588F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68588F" w:rsidRDefault="0068588F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68588F" w:rsidRDefault="0068588F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68588F" w:rsidRDefault="0068588F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68588F" w:rsidRDefault="0068588F" w:rsidP="00451A1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D169A" w:rsidRPr="00EC6B57" w:rsidRDefault="001378C7" w:rsidP="0068588F">
      <w:pPr>
        <w:pStyle w:val="a6"/>
        <w:widowControl w:val="0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EC6B57">
        <w:rPr>
          <w:b/>
          <w:caps/>
        </w:rPr>
        <w:t>ПАСПОРТ РАБОЧЕЙ</w:t>
      </w:r>
      <w:r w:rsidR="000120C5" w:rsidRPr="00EC6B57">
        <w:rPr>
          <w:b/>
          <w:caps/>
        </w:rPr>
        <w:t xml:space="preserve"> </w:t>
      </w:r>
      <w:r w:rsidRPr="00EC6B57">
        <w:rPr>
          <w:b/>
          <w:caps/>
        </w:rPr>
        <w:t>ПРОГРАММЫ УЧЕБНОЙ</w:t>
      </w:r>
      <w:r w:rsidR="000120C5" w:rsidRPr="00EC6B57">
        <w:rPr>
          <w:b/>
          <w:caps/>
        </w:rPr>
        <w:t xml:space="preserve"> </w:t>
      </w:r>
      <w:r w:rsidR="002D169A" w:rsidRPr="00EC6B57">
        <w:rPr>
          <w:b/>
          <w:caps/>
        </w:rPr>
        <w:t>ДИСЦИПЛИНЫ</w:t>
      </w:r>
    </w:p>
    <w:p w:rsidR="0068588F" w:rsidRPr="00EC6B57" w:rsidRDefault="0068588F" w:rsidP="0068588F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276" w:lineRule="auto"/>
        <w:ind w:left="-66"/>
        <w:jc w:val="center"/>
        <w:rPr>
          <w:b/>
          <w:caps/>
        </w:rPr>
      </w:pPr>
      <w:r w:rsidRPr="00EC6B57">
        <w:rPr>
          <w:b/>
          <w:caps/>
        </w:rPr>
        <w:t>ОГСЭ.02. ИСТОРИЯ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right="-185"/>
        <w:jc w:val="center"/>
        <w:rPr>
          <w:i/>
        </w:rPr>
      </w:pP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right="-185"/>
        <w:jc w:val="both"/>
        <w:rPr>
          <w:b/>
        </w:rPr>
      </w:pPr>
      <w:r w:rsidRPr="00EC6B57">
        <w:rPr>
          <w:b/>
        </w:rPr>
        <w:t>1.1. Область применения программы</w:t>
      </w:r>
    </w:p>
    <w:p w:rsidR="002D169A" w:rsidRPr="00EC6B57" w:rsidRDefault="0068588F" w:rsidP="0068588F">
      <w:pPr>
        <w:tabs>
          <w:tab w:val="left" w:pos="9214"/>
        </w:tabs>
        <w:spacing w:line="276" w:lineRule="auto"/>
        <w:ind w:left="-426"/>
        <w:jc w:val="both"/>
      </w:pPr>
      <w:r w:rsidRPr="00EC6B57">
        <w:t xml:space="preserve">        Рабочая</w:t>
      </w:r>
      <w:r w:rsidR="00162B6E" w:rsidRPr="00EC6B57">
        <w:t> </w:t>
      </w:r>
      <w:r w:rsidR="001378C7" w:rsidRPr="00EC6B57">
        <w:t>программа</w:t>
      </w:r>
      <w:r w:rsidR="00162B6E" w:rsidRPr="00EC6B57">
        <w:t> </w:t>
      </w:r>
      <w:r w:rsidR="001378C7" w:rsidRPr="00EC6B57">
        <w:t>дисциплины</w:t>
      </w:r>
      <w:r w:rsidR="00162B6E" w:rsidRPr="00EC6B57">
        <w:t> является частью </w:t>
      </w:r>
      <w:r w:rsidR="002D169A" w:rsidRPr="00EC6B57">
        <w:t>основной</w:t>
      </w:r>
      <w:r w:rsidR="001F21E6">
        <w:t> </w:t>
      </w:r>
      <w:r w:rsidR="002D169A" w:rsidRPr="00EC6B57">
        <w:t>профессиональной образовательной программы в соотв</w:t>
      </w:r>
      <w:r w:rsidR="00A50AE2" w:rsidRPr="00EC6B57">
        <w:t xml:space="preserve">етствии с ФГОС </w:t>
      </w:r>
      <w:r w:rsidRPr="00EC6B57">
        <w:t xml:space="preserve">СПО </w:t>
      </w:r>
      <w:r w:rsidR="00A50AE2" w:rsidRPr="00EC6B57">
        <w:t>по специальности</w:t>
      </w:r>
      <w:r w:rsidR="00D55CEB" w:rsidRPr="00EC6B57">
        <w:t xml:space="preserve"> </w:t>
      </w:r>
      <w:r w:rsidR="000008A6" w:rsidRPr="00EC6B57">
        <w:t>40</w:t>
      </w:r>
      <w:r w:rsidR="00A50AE2" w:rsidRPr="00EC6B57">
        <w:t>.0</w:t>
      </w:r>
      <w:r w:rsidR="00476FEF" w:rsidRPr="00EC6B57">
        <w:t xml:space="preserve">2.01 </w:t>
      </w:r>
      <w:r w:rsidR="000008A6" w:rsidRPr="00EC6B57">
        <w:t>Право и организация социального обеспечения</w:t>
      </w:r>
      <w:r w:rsidR="002D169A" w:rsidRPr="00EC6B57">
        <w:t>.</w:t>
      </w:r>
    </w:p>
    <w:p w:rsidR="00175DA3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right="-1"/>
        <w:jc w:val="both"/>
        <w:rPr>
          <w:b/>
        </w:rPr>
      </w:pPr>
      <w:r w:rsidRPr="00EC6B57">
        <w:rPr>
          <w:b/>
        </w:rPr>
        <w:t>1.2. Место дисциплины в структуре основной профессиональной образовательной п</w:t>
      </w:r>
      <w:r w:rsidR="00175DA3" w:rsidRPr="00EC6B57">
        <w:rPr>
          <w:b/>
        </w:rPr>
        <w:t>рограммы</w:t>
      </w:r>
    </w:p>
    <w:p w:rsidR="002548F1" w:rsidRPr="00EC6B57" w:rsidRDefault="00175DA3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right="-1"/>
        <w:jc w:val="both"/>
      </w:pPr>
      <w:r w:rsidRPr="00EC6B57">
        <w:t xml:space="preserve">             Д</w:t>
      </w:r>
      <w:r w:rsidR="002548F1" w:rsidRPr="00EC6B57">
        <w:t>исциплина «История» относится к общему гуманитарному и социально-экономическому циклу.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rPr>
          <w:b/>
        </w:rPr>
        <w:t xml:space="preserve">1.3. Цели и задачи дисциплины – требования к </w:t>
      </w:r>
      <w:r w:rsidR="00175DA3" w:rsidRPr="00EC6B57">
        <w:rPr>
          <w:b/>
        </w:rPr>
        <w:t>результатам освоения дисциплины</w:t>
      </w:r>
    </w:p>
    <w:p w:rsidR="00E77878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       </w:t>
      </w:r>
      <w:r w:rsidR="00175DA3" w:rsidRPr="00EC6B57">
        <w:t xml:space="preserve">     </w:t>
      </w:r>
      <w:r w:rsidRPr="00EC6B57">
        <w:t xml:space="preserve"> В результате освоения дисциплины обучающийся должен </w:t>
      </w:r>
      <w:r w:rsidRPr="00EC6B57">
        <w:rPr>
          <w:b/>
        </w:rPr>
        <w:t>уметь</w:t>
      </w:r>
      <w:r w:rsidR="00E77878" w:rsidRPr="00EC6B57">
        <w:t>:</w:t>
      </w:r>
    </w:p>
    <w:p w:rsidR="002D169A" w:rsidRPr="00EC6B57" w:rsidRDefault="00175DA3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 </w:t>
      </w:r>
      <w:r w:rsidR="002D169A" w:rsidRPr="00EC6B57">
        <w:t>- ориентироваться в современной эко</w:t>
      </w:r>
      <w:r w:rsidR="009C764C" w:rsidRPr="00EC6B57">
        <w:t>номической, политической и куль</w:t>
      </w:r>
      <w:r w:rsidR="002D169A" w:rsidRPr="00EC6B57">
        <w:t>турной ситуации в</w:t>
      </w:r>
      <w:r w:rsidR="003F5C80" w:rsidRPr="00EC6B57">
        <w:t xml:space="preserve"> </w:t>
      </w:r>
      <w:r w:rsidR="002D169A" w:rsidRPr="00EC6B57">
        <w:t>России и мире;</w:t>
      </w:r>
    </w:p>
    <w:p w:rsidR="002D169A" w:rsidRPr="00EC6B57" w:rsidRDefault="00C34CF8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- </w:t>
      </w:r>
      <w:r w:rsidR="001378C7" w:rsidRPr="00EC6B57">
        <w:t>выявлять взаимосвязь отечественных, региональных, мировых</w:t>
      </w:r>
      <w:r w:rsidR="004B7AF4" w:rsidRPr="00EC6B57">
        <w:t xml:space="preserve"> социаль</w:t>
      </w:r>
      <w:r w:rsidR="002D169A" w:rsidRPr="00EC6B57">
        <w:t>но - экономических, политических и культурных проблем.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        В результате освоения дисциплины обучающийся должен </w:t>
      </w:r>
      <w:r w:rsidRPr="00EC6B57">
        <w:rPr>
          <w:b/>
        </w:rPr>
        <w:t>знать</w:t>
      </w:r>
      <w:r w:rsidRPr="00EC6B57">
        <w:t>:</w:t>
      </w:r>
    </w:p>
    <w:p w:rsidR="00175DA3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>- основные направления развития ключевых регионов мира на рубеже веков</w:t>
      </w:r>
      <w:r w:rsidR="00175DA3" w:rsidRPr="00EC6B57">
        <w:t xml:space="preserve"> 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(XX и XXI </w:t>
      </w:r>
      <w:r w:rsidR="001378C7" w:rsidRPr="00EC6B57">
        <w:t>вв.</w:t>
      </w:r>
      <w:r w:rsidRPr="00EC6B57">
        <w:t>);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- сущность и причины локальных, региональных, межгосударственных конфликтов в конце XX - начале XXI </w:t>
      </w:r>
      <w:r w:rsidR="001378C7" w:rsidRPr="00EC6B57">
        <w:t>вв.</w:t>
      </w:r>
      <w:r w:rsidRPr="00EC6B57">
        <w:t>;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-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>- назначение ООН, НАТО, ЕС и др. организаций и основные направления их деятельности;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>- роль науки, культуры и религии в сохранении и укреплении национальных и государственных традиций;</w:t>
      </w:r>
    </w:p>
    <w:p w:rsidR="002D169A" w:rsidRPr="00EC6B57" w:rsidRDefault="002D169A" w:rsidP="0068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both"/>
      </w:pPr>
      <w:r w:rsidRPr="00EC6B57">
        <w:t xml:space="preserve">- содержание и назначение важнейших правовых и законодательных актов мирового и регионального значения. </w:t>
      </w:r>
    </w:p>
    <w:p w:rsidR="00767C87" w:rsidRDefault="0068588F" w:rsidP="00767C87">
      <w:pPr>
        <w:pStyle w:val="a5"/>
        <w:tabs>
          <w:tab w:val="left" w:pos="9214"/>
        </w:tabs>
        <w:spacing w:line="276" w:lineRule="auto"/>
        <w:ind w:left="-426"/>
        <w:jc w:val="both"/>
        <w:rPr>
          <w:spacing w:val="-14"/>
          <w:sz w:val="24"/>
          <w:szCs w:val="24"/>
        </w:rPr>
      </w:pPr>
      <w:r w:rsidRPr="00EC6B57">
        <w:rPr>
          <w:sz w:val="24"/>
          <w:szCs w:val="24"/>
        </w:rPr>
        <w:t xml:space="preserve">        </w:t>
      </w:r>
      <w:r w:rsidR="00E9049A" w:rsidRPr="00EC6B57">
        <w:rPr>
          <w:sz w:val="24"/>
          <w:szCs w:val="24"/>
        </w:rPr>
        <w:t xml:space="preserve">В результате </w:t>
      </w:r>
      <w:r w:rsidR="001378C7" w:rsidRPr="00EC6B57">
        <w:rPr>
          <w:sz w:val="24"/>
          <w:szCs w:val="24"/>
        </w:rPr>
        <w:t>освоения дисциплины</w:t>
      </w:r>
      <w:r w:rsidR="00BA7D4C" w:rsidRPr="00EC6B57">
        <w:rPr>
          <w:sz w:val="24"/>
          <w:szCs w:val="24"/>
        </w:rPr>
        <w:t xml:space="preserve"> у студента должны формиро</w:t>
      </w:r>
      <w:r w:rsidR="008D51FC" w:rsidRPr="00EC6B57">
        <w:rPr>
          <w:sz w:val="24"/>
          <w:szCs w:val="24"/>
        </w:rPr>
        <w:t xml:space="preserve">ваться общие </w:t>
      </w:r>
      <w:r w:rsidR="00BA7D4C" w:rsidRPr="00EC6B57">
        <w:rPr>
          <w:sz w:val="24"/>
          <w:szCs w:val="24"/>
        </w:rPr>
        <w:t xml:space="preserve">компетенции, включающие в себя </w:t>
      </w:r>
      <w:r w:rsidR="00BA7D4C" w:rsidRPr="00EC6B57">
        <w:rPr>
          <w:spacing w:val="-14"/>
          <w:sz w:val="24"/>
          <w:szCs w:val="24"/>
        </w:rPr>
        <w:t xml:space="preserve">способность: </w:t>
      </w:r>
      <w:bookmarkStart w:id="1" w:name="sub_5301"/>
    </w:p>
    <w:p w:rsidR="00767C87" w:rsidRPr="00767C87" w:rsidRDefault="00767C87" w:rsidP="00767C87">
      <w:pPr>
        <w:pStyle w:val="a5"/>
        <w:tabs>
          <w:tab w:val="left" w:pos="9214"/>
        </w:tabs>
        <w:spacing w:line="276" w:lineRule="auto"/>
        <w:ind w:left="-426"/>
        <w:jc w:val="both"/>
        <w:rPr>
          <w:spacing w:val="-14"/>
          <w:sz w:val="24"/>
          <w:szCs w:val="24"/>
        </w:rPr>
      </w:pPr>
      <w:r w:rsidRPr="00767C87">
        <w:rPr>
          <w:rFonts w:ascii="Times New Roman CYR" w:hAnsi="Times New Roman CYR" w:cs="Times New Roman CYR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bookmarkEnd w:id="1"/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767C87">
        <w:t>ОК 2. Организовывать собственную деятельность</w:t>
      </w:r>
      <w:r w:rsidRPr="00EC6B57">
        <w:t>, выбирать типовые методы и способы выполнения профессиональных задач, оценивать их эффективность и качество.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3. Принимать решения в стандартных и нестандартных ситуациях и нести за них ответственность.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5. Использовать информационно-коммуникационные технологии в профессиональной деятельности.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6. Работать в коллективе и команде, эффективно общаться с коллегами, руководством, потребителями.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9. Ориентироваться в условиях постоянного изменения правовой базы.</w:t>
      </w:r>
    </w:p>
    <w:p w:rsidR="00767C87" w:rsidRPr="00767C87" w:rsidRDefault="00767C87" w:rsidP="00767C87">
      <w:pPr>
        <w:widowControl w:val="0"/>
        <w:autoSpaceDE w:val="0"/>
        <w:autoSpaceDN w:val="0"/>
        <w:adjustRightInd w:val="0"/>
        <w:ind w:left="-426"/>
        <w:rPr>
          <w:rFonts w:ascii="Times New Roman CYR" w:hAnsi="Times New Roman CYR" w:cs="Times New Roman CYR"/>
        </w:rPr>
      </w:pPr>
      <w:bookmarkStart w:id="2" w:name="sub_5310"/>
      <w:r w:rsidRPr="00767C87">
        <w:rPr>
          <w:rFonts w:ascii="Times New Roman CYR" w:hAnsi="Times New Roman CYR" w:cs="Times New Roman CYR"/>
        </w:rPr>
        <w:lastRenderedPageBreak/>
        <w:t>ОК 10. Соблюдать основы здорового образа жизни, требования охраны труда.</w:t>
      </w:r>
    </w:p>
    <w:p w:rsidR="00767C87" w:rsidRPr="00767C87" w:rsidRDefault="00767C87" w:rsidP="00767C87">
      <w:pPr>
        <w:widowControl w:val="0"/>
        <w:autoSpaceDE w:val="0"/>
        <w:autoSpaceDN w:val="0"/>
        <w:adjustRightInd w:val="0"/>
        <w:ind w:left="-426"/>
        <w:rPr>
          <w:rFonts w:ascii="Times New Roman CYR" w:hAnsi="Times New Roman CYR" w:cs="Times New Roman CYR"/>
        </w:rPr>
      </w:pPr>
      <w:bookmarkStart w:id="3" w:name="sub_5311"/>
      <w:bookmarkEnd w:id="2"/>
      <w:r w:rsidRPr="00767C87">
        <w:rPr>
          <w:rFonts w:ascii="Times New Roman CYR" w:hAnsi="Times New Roman CYR" w:cs="Times New Roman CYR"/>
        </w:rPr>
        <w:t>ОК 11. Соблюдать деловой этикет, культуру и психологические основы общения, нормы и правила поведения.</w:t>
      </w:r>
    </w:p>
    <w:bookmarkEnd w:id="3"/>
    <w:p w:rsidR="00AC4225" w:rsidRPr="00EC6B57" w:rsidRDefault="00AC4225" w:rsidP="0068588F">
      <w:pPr>
        <w:shd w:val="clear" w:color="auto" w:fill="FFFFFF"/>
        <w:tabs>
          <w:tab w:val="left" w:pos="9214"/>
        </w:tabs>
        <w:spacing w:line="276" w:lineRule="auto"/>
        <w:ind w:left="-426"/>
        <w:jc w:val="both"/>
      </w:pPr>
      <w:r w:rsidRPr="00EC6B57">
        <w:t>ОК 12. Соблюдать деловой этикет, культуру и психологические основы общения, нормы и правила поведения.</w:t>
      </w:r>
    </w:p>
    <w:p w:rsidR="00CC12E7" w:rsidRPr="00EC6B57" w:rsidRDefault="00CC12E7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:rsidR="00CC12E7" w:rsidRPr="00EC6B57" w:rsidRDefault="00CC12E7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EC6B57">
        <w:rPr>
          <w:b/>
        </w:rPr>
        <w:t xml:space="preserve">2. СТРУКТУРА И </w:t>
      </w:r>
      <w:r w:rsidR="001378C7" w:rsidRPr="00EC6B57">
        <w:rPr>
          <w:b/>
        </w:rPr>
        <w:t>СОДЕРЖАНИЕ УЧЕБНОЙ</w:t>
      </w:r>
      <w:r w:rsidR="00D55CEB" w:rsidRPr="00EC6B57">
        <w:rPr>
          <w:b/>
        </w:rPr>
        <w:t xml:space="preserve"> </w:t>
      </w:r>
      <w:r w:rsidRPr="00EC6B57">
        <w:rPr>
          <w:b/>
        </w:rPr>
        <w:t>ДИСЦИПЛИНЫ</w:t>
      </w:r>
    </w:p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u w:val="single"/>
        </w:rPr>
      </w:pPr>
      <w:r w:rsidRPr="00EC6B57">
        <w:rPr>
          <w:b/>
        </w:rPr>
        <w:t xml:space="preserve">2.1. </w:t>
      </w:r>
      <w:r w:rsidR="001378C7" w:rsidRPr="00EC6B57">
        <w:rPr>
          <w:b/>
        </w:rPr>
        <w:t>Объем дисциплины</w:t>
      </w:r>
      <w:r w:rsidRPr="00EC6B57">
        <w:rPr>
          <w:b/>
        </w:rPr>
        <w:t xml:space="preserve"> и виды учебной работы</w:t>
      </w:r>
    </w:p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1985"/>
      </w:tblGrid>
      <w:tr w:rsidR="002D169A" w:rsidRPr="00EC6B57" w:rsidTr="00F32B00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169A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</w:pPr>
            <w:r w:rsidRPr="00EC6B57"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169A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  <w:rPr>
                <w:iCs/>
              </w:rPr>
            </w:pPr>
            <w:r w:rsidRPr="00EC6B57">
              <w:rPr>
                <w:iCs/>
              </w:rPr>
              <w:t>Объем часов</w:t>
            </w:r>
          </w:p>
        </w:tc>
      </w:tr>
      <w:tr w:rsidR="002D169A" w:rsidRPr="00EC6B57" w:rsidTr="00F32B00">
        <w:trPr>
          <w:trHeight w:val="388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4D02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</w:pPr>
            <w:r w:rsidRPr="00EC6B57"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D169A" w:rsidRPr="00EC6B57" w:rsidRDefault="00B974C2" w:rsidP="00D55CEB">
            <w:pPr>
              <w:tabs>
                <w:tab w:val="left" w:pos="9214"/>
              </w:tabs>
              <w:spacing w:line="360" w:lineRule="auto"/>
              <w:jc w:val="center"/>
              <w:rPr>
                <w:iCs/>
              </w:rPr>
            </w:pPr>
            <w:r w:rsidRPr="00EC6B57">
              <w:rPr>
                <w:iCs/>
              </w:rPr>
              <w:t>60</w:t>
            </w:r>
          </w:p>
        </w:tc>
      </w:tr>
      <w:tr w:rsidR="002D169A" w:rsidRPr="00EC6B57" w:rsidTr="00F32B00">
        <w:trPr>
          <w:trHeight w:val="416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4D02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</w:pPr>
            <w:r w:rsidRPr="00EC6B57"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D169A" w:rsidRPr="00EC6B57" w:rsidRDefault="002D169A" w:rsidP="00D55CEB">
            <w:pPr>
              <w:tabs>
                <w:tab w:val="left" w:pos="9214"/>
              </w:tabs>
              <w:spacing w:line="360" w:lineRule="auto"/>
              <w:jc w:val="center"/>
              <w:rPr>
                <w:iCs/>
              </w:rPr>
            </w:pPr>
            <w:r w:rsidRPr="00EC6B57">
              <w:rPr>
                <w:iCs/>
              </w:rPr>
              <w:t>48</w:t>
            </w:r>
          </w:p>
        </w:tc>
      </w:tr>
      <w:tr w:rsidR="002D169A" w:rsidRPr="00EC6B57" w:rsidTr="00F32B00">
        <w:trPr>
          <w:trHeight w:val="388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4D02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</w:pPr>
            <w:r w:rsidRPr="00EC6B57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69A" w:rsidRPr="00EC6B57" w:rsidRDefault="002D169A" w:rsidP="00F32B00">
            <w:pPr>
              <w:tabs>
                <w:tab w:val="left" w:pos="9214"/>
              </w:tabs>
              <w:spacing w:line="360" w:lineRule="auto"/>
              <w:jc w:val="both"/>
              <w:rPr>
                <w:iCs/>
              </w:rPr>
            </w:pPr>
          </w:p>
        </w:tc>
      </w:tr>
      <w:tr w:rsidR="002D169A" w:rsidRPr="00EC6B57" w:rsidTr="00F32B00">
        <w:trPr>
          <w:trHeight w:val="471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4D02" w:rsidRPr="00EC6B57" w:rsidRDefault="004B7AF4" w:rsidP="00F32B00">
            <w:pPr>
              <w:tabs>
                <w:tab w:val="left" w:pos="9214"/>
              </w:tabs>
              <w:spacing w:line="360" w:lineRule="auto"/>
              <w:jc w:val="both"/>
            </w:pPr>
            <w:r w:rsidRPr="00EC6B57">
              <w:t>практические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D169A" w:rsidRPr="00EC6B57" w:rsidRDefault="00F52453" w:rsidP="00D55CEB">
            <w:pPr>
              <w:pStyle w:val="a5"/>
              <w:tabs>
                <w:tab w:val="left" w:pos="921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C6B57">
              <w:rPr>
                <w:sz w:val="24"/>
                <w:szCs w:val="24"/>
              </w:rPr>
              <w:t>48</w:t>
            </w:r>
          </w:p>
        </w:tc>
      </w:tr>
      <w:tr w:rsidR="00A14D02" w:rsidRPr="00EC6B57" w:rsidTr="00F32B00">
        <w:trPr>
          <w:trHeight w:val="4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4D02" w:rsidRPr="00EC6B57" w:rsidRDefault="00C6479A" w:rsidP="00F32B00">
            <w:pPr>
              <w:tabs>
                <w:tab w:val="left" w:pos="9214"/>
              </w:tabs>
              <w:spacing w:line="360" w:lineRule="auto"/>
              <w:jc w:val="both"/>
              <w:rPr>
                <w:iCs/>
              </w:rPr>
            </w:pPr>
            <w:r w:rsidRPr="00EC6B57"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14D02" w:rsidRPr="00EC6B57" w:rsidRDefault="00B974C2" w:rsidP="00B974C2">
            <w:pPr>
              <w:tabs>
                <w:tab w:val="left" w:pos="9214"/>
              </w:tabs>
              <w:spacing w:line="360" w:lineRule="auto"/>
              <w:jc w:val="center"/>
              <w:rPr>
                <w:iCs/>
              </w:rPr>
            </w:pPr>
            <w:r w:rsidRPr="00EC6B57">
              <w:rPr>
                <w:iCs/>
              </w:rPr>
              <w:t>12</w:t>
            </w:r>
          </w:p>
        </w:tc>
      </w:tr>
      <w:tr w:rsidR="005A0718" w:rsidRPr="00EC6B57" w:rsidTr="00B974C2">
        <w:trPr>
          <w:trHeight w:val="584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0718" w:rsidRPr="00EC6B57" w:rsidRDefault="00D55CEB" w:rsidP="00B974C2">
            <w:pPr>
              <w:tabs>
                <w:tab w:val="left" w:pos="9214"/>
              </w:tabs>
              <w:jc w:val="both"/>
              <w:rPr>
                <w:b/>
                <w:i/>
                <w:iCs/>
              </w:rPr>
            </w:pPr>
            <w:r w:rsidRPr="00EC6B57">
              <w:rPr>
                <w:b/>
                <w:i/>
                <w:iCs/>
              </w:rPr>
              <w:t>П</w:t>
            </w:r>
            <w:r w:rsidR="00C6479A" w:rsidRPr="00EC6B57">
              <w:rPr>
                <w:b/>
                <w:i/>
                <w:iCs/>
              </w:rPr>
              <w:t>ромежуточная аттестация в форме  дифференцированного  зачета</w:t>
            </w:r>
            <w:r w:rsidR="00B974C2" w:rsidRPr="00EC6B57">
              <w:rPr>
                <w:b/>
                <w:i/>
                <w:iCs/>
              </w:rPr>
              <w:t xml:space="preserve"> </w:t>
            </w:r>
            <w:r w:rsidR="00C6479A" w:rsidRPr="00EC6B57">
              <w:rPr>
                <w:b/>
                <w:i/>
                <w:iCs/>
              </w:rPr>
              <w:t>в 3 семестре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0718" w:rsidRPr="00EC6B57" w:rsidRDefault="005A0718" w:rsidP="00F32B00">
            <w:pPr>
              <w:tabs>
                <w:tab w:val="left" w:pos="9214"/>
              </w:tabs>
              <w:spacing w:line="360" w:lineRule="auto"/>
              <w:jc w:val="both"/>
              <w:rPr>
                <w:iCs/>
              </w:rPr>
            </w:pPr>
          </w:p>
        </w:tc>
      </w:tr>
    </w:tbl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</w:rPr>
      </w:pPr>
    </w:p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</w:rPr>
      </w:pPr>
    </w:p>
    <w:p w:rsidR="002D169A" w:rsidRPr="00EC6B57" w:rsidRDefault="002D169A" w:rsidP="00F32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</w:rPr>
      </w:pPr>
    </w:p>
    <w:p w:rsidR="002D169A" w:rsidRPr="00EC6B57" w:rsidRDefault="002D169A" w:rsidP="00F32B00">
      <w:pPr>
        <w:tabs>
          <w:tab w:val="left" w:pos="9214"/>
        </w:tabs>
        <w:spacing w:line="360" w:lineRule="auto"/>
        <w:jc w:val="both"/>
      </w:pPr>
    </w:p>
    <w:p w:rsidR="002D169A" w:rsidRPr="00EC6B57" w:rsidRDefault="002D169A" w:rsidP="00F32B00">
      <w:pPr>
        <w:tabs>
          <w:tab w:val="left" w:pos="9214"/>
        </w:tabs>
        <w:spacing w:line="360" w:lineRule="auto"/>
        <w:jc w:val="both"/>
      </w:pPr>
    </w:p>
    <w:p w:rsidR="002D169A" w:rsidRPr="00EC6B57" w:rsidRDefault="002D169A" w:rsidP="00F32B00">
      <w:pPr>
        <w:tabs>
          <w:tab w:val="left" w:pos="9214"/>
        </w:tabs>
        <w:spacing w:line="360" w:lineRule="auto"/>
        <w:jc w:val="both"/>
      </w:pPr>
    </w:p>
    <w:p w:rsidR="00E24985" w:rsidRDefault="00E24985" w:rsidP="00F32B00">
      <w:pPr>
        <w:tabs>
          <w:tab w:val="left" w:pos="9214"/>
        </w:tabs>
        <w:spacing w:line="360" w:lineRule="auto"/>
        <w:jc w:val="both"/>
        <w:rPr>
          <w:b/>
        </w:rPr>
        <w:sectPr w:rsidR="00E24985" w:rsidSect="00FA3659">
          <w:footerReference w:type="default" r:id="rId9"/>
          <w:type w:val="continuous"/>
          <w:pgSz w:w="11906" w:h="16838"/>
          <w:pgMar w:top="709" w:right="850" w:bottom="1134" w:left="1701" w:header="709" w:footer="709" w:gutter="0"/>
          <w:pgNumType w:start="1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3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50"/>
      </w:tblGrid>
      <w:tr w:rsidR="002816B6" w:rsidRPr="00237DED" w:rsidTr="005B7AAD">
        <w:trPr>
          <w:trHeight w:hRule="exact" w:val="658"/>
        </w:trPr>
        <w:tc>
          <w:tcPr>
            <w:tcW w:w="13350" w:type="dxa"/>
            <w:tcBorders>
              <w:top w:val="nil"/>
            </w:tcBorders>
            <w:shd w:val="clear" w:color="auto" w:fill="FFFFFF"/>
          </w:tcPr>
          <w:p w:rsidR="002816B6" w:rsidRPr="007D4C7B" w:rsidRDefault="002816B6" w:rsidP="00F32B00">
            <w:pPr>
              <w:tabs>
                <w:tab w:val="left" w:pos="9214"/>
              </w:tabs>
              <w:jc w:val="both"/>
              <w:rPr>
                <w:b/>
              </w:rPr>
            </w:pPr>
            <w:r w:rsidRPr="007D4C7B">
              <w:rPr>
                <w:b/>
              </w:rPr>
              <w:lastRenderedPageBreak/>
              <w:t>2.</w:t>
            </w:r>
            <w:r w:rsidR="00936255" w:rsidRPr="007D4C7B">
              <w:rPr>
                <w:b/>
              </w:rPr>
              <w:t>2. Тематический</w:t>
            </w:r>
            <w:r w:rsidR="00E9049A" w:rsidRPr="007D4C7B">
              <w:rPr>
                <w:b/>
              </w:rPr>
              <w:t xml:space="preserve"> план и </w:t>
            </w:r>
            <w:r w:rsidR="00936255" w:rsidRPr="007D4C7B">
              <w:rPr>
                <w:b/>
              </w:rPr>
              <w:t>содержание учебной</w:t>
            </w:r>
            <w:r w:rsidR="00D55CEB">
              <w:rPr>
                <w:b/>
              </w:rPr>
              <w:t xml:space="preserve"> </w:t>
            </w:r>
            <w:r w:rsidRPr="007D4C7B">
              <w:rPr>
                <w:b/>
              </w:rPr>
              <w:t>дисциплины</w:t>
            </w:r>
            <w:r w:rsidR="00582A0F">
              <w:rPr>
                <w:b/>
              </w:rPr>
              <w:t xml:space="preserve"> «История»</w:t>
            </w:r>
            <w:r w:rsidR="00D55CEB">
              <w:rPr>
                <w:b/>
              </w:rPr>
              <w:t xml:space="preserve"> </w:t>
            </w:r>
          </w:p>
          <w:p w:rsidR="002816B6" w:rsidRPr="007D4C7B" w:rsidRDefault="002816B6" w:rsidP="00F32B00">
            <w:pPr>
              <w:tabs>
                <w:tab w:val="left" w:pos="9214"/>
              </w:tabs>
              <w:jc w:val="both"/>
            </w:pPr>
          </w:p>
          <w:p w:rsidR="002816B6" w:rsidRPr="00237DED" w:rsidRDefault="002816B6" w:rsidP="00F32B00">
            <w:pPr>
              <w:tabs>
                <w:tab w:val="left" w:pos="9214"/>
              </w:tabs>
              <w:jc w:val="both"/>
            </w:pPr>
          </w:p>
          <w:p w:rsidR="002816B6" w:rsidRPr="00FD32BE" w:rsidRDefault="002816B6" w:rsidP="00F32B00">
            <w:pPr>
              <w:tabs>
                <w:tab w:val="left" w:pos="9214"/>
              </w:tabs>
              <w:jc w:val="both"/>
              <w:rPr>
                <w:b/>
                <w:sz w:val="28"/>
                <w:szCs w:val="28"/>
              </w:rPr>
            </w:pPr>
            <w:r w:rsidRPr="00FD32BE">
              <w:rPr>
                <w:sz w:val="28"/>
                <w:szCs w:val="28"/>
              </w:rPr>
              <w:t>Тематический план и содержание учебной дисциплины «История»</w:t>
            </w:r>
          </w:p>
        </w:tc>
      </w:tr>
    </w:tbl>
    <w:tbl>
      <w:tblPr>
        <w:tblStyle w:val="11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8930"/>
        <w:gridCol w:w="993"/>
        <w:gridCol w:w="2126"/>
      </w:tblGrid>
      <w:tr w:rsidR="005B7AAD" w:rsidRPr="00E07068" w:rsidTr="00642A75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AAD" w:rsidRPr="00642A75" w:rsidRDefault="005B7AAD" w:rsidP="00642A75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ind w:right="2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A75">
              <w:rPr>
                <w:rFonts w:ascii="Times New Roman" w:eastAsiaTheme="minorEastAsia" w:hAnsi="Times New Roman"/>
                <w:b/>
                <w:color w:val="000000"/>
                <w:spacing w:val="-2"/>
                <w:sz w:val="24"/>
                <w:szCs w:val="24"/>
              </w:rPr>
              <w:br w:type="textWrapping" w:clear="all"/>
              <w:t xml:space="preserve">Наименование </w:t>
            </w:r>
            <w:r w:rsidRPr="00642A75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AD" w:rsidRPr="00642A75" w:rsidRDefault="005B7AAD" w:rsidP="00642A75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642A75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642A75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AAD" w:rsidRPr="00642A75" w:rsidRDefault="005B7AAD" w:rsidP="00642A75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642A75">
              <w:rPr>
                <w:rFonts w:ascii="Times New Roman" w:eastAsiaTheme="minorEastAsia" w:hAnsi="Times New Roman"/>
                <w:b/>
                <w:color w:val="000000"/>
                <w:spacing w:val="-2"/>
                <w:sz w:val="24"/>
                <w:szCs w:val="24"/>
              </w:rPr>
              <w:t>Объем</w:t>
            </w:r>
          </w:p>
          <w:p w:rsidR="005B7AAD" w:rsidRPr="00642A75" w:rsidRDefault="005B7AAD" w:rsidP="00642A75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A75">
              <w:rPr>
                <w:rFonts w:ascii="Times New Roman" w:eastAsiaTheme="minorEastAsia" w:hAnsi="Times New Roman"/>
                <w:b/>
                <w:color w:val="000000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B7AAD" w:rsidRPr="00642A75" w:rsidRDefault="00E9049A" w:rsidP="00642A75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ind w:right="264"/>
              <w:jc w:val="center"/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</w:pPr>
            <w:r w:rsidRPr="00642A75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B7AAD" w:rsidRPr="00E07068" w:rsidTr="00642A75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AAD" w:rsidRPr="00890A9C" w:rsidRDefault="005B7AAD" w:rsidP="00CE66D1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AD" w:rsidRPr="00890A9C" w:rsidRDefault="005B7AAD" w:rsidP="00CE66D1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AAD" w:rsidRPr="00890A9C" w:rsidRDefault="005B7AAD" w:rsidP="00CE66D1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AAD" w:rsidRPr="00890A9C" w:rsidRDefault="00890A9C" w:rsidP="00CE66D1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9C55B9" w:rsidRPr="00E07068" w:rsidTr="00642A75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5B9" w:rsidRPr="00890A9C" w:rsidRDefault="009C55B9" w:rsidP="00F32B00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EastAsia"/>
                <w:i/>
                <w:color w:val="000000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B9" w:rsidRPr="00890A9C" w:rsidRDefault="009C55B9" w:rsidP="009C55B9">
            <w:pPr>
              <w:shd w:val="clear" w:color="auto" w:fill="FFFFFF"/>
              <w:tabs>
                <w:tab w:val="left" w:pos="9214"/>
              </w:tabs>
              <w:ind w:right="593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  <w:p w:rsidR="009C55B9" w:rsidRPr="00890A9C" w:rsidRDefault="009C55B9" w:rsidP="009C55B9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</w:rPr>
              <w:t>Новейшая история, периодизация, характеристики периода. Политическая карта мира ХХ века. Россия на карте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5B9" w:rsidRPr="009C55B9" w:rsidRDefault="009C55B9" w:rsidP="00F32B00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55B9" w:rsidRDefault="009C55B9" w:rsidP="00F32B00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ОК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0A9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90A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B7AAD" w:rsidRPr="007D4C7B" w:rsidTr="00642A75">
        <w:trPr>
          <w:trHeight w:val="420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Перестройка в СССР и распад советского лагеря</w:t>
            </w:r>
            <w:r w:rsidR="0004530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CE66D1" w:rsidP="001E567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25288B" w:rsidRPr="007D4C7B" w:rsidTr="00642A75">
        <w:trPr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8B" w:rsidRPr="00890A9C" w:rsidRDefault="0025288B" w:rsidP="0082549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Тема 1.1  </w:t>
            </w:r>
            <w:r w:rsidRPr="0025288B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СССР и мир в начале 1980-х </w:t>
            </w:r>
            <w:r w:rsidR="00B41029" w:rsidRPr="0025288B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гг.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8B" w:rsidRPr="00890A9C" w:rsidRDefault="0025288B" w:rsidP="0025288B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25288B" w:rsidRPr="00890A9C" w:rsidRDefault="00A876A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НТП в последней трети ХХ в.  Нарастание кризисных явлений в социально-экономической и идейно-политической жизни СССР. Рост военно-промышленного комплекса. Ю. В. Андропов и начало формирования идеологии перемен. М.С. Горбачев и его окружение: курс на реформы.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8B" w:rsidRPr="001E5676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8B" w:rsidRPr="009C55B9" w:rsidRDefault="00825492" w:rsidP="0082549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</w:t>
            </w:r>
            <w:r w:rsidR="009C5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6</w:t>
            </w:r>
          </w:p>
        </w:tc>
      </w:tr>
      <w:tr w:rsidR="00825492" w:rsidRPr="007D4C7B" w:rsidTr="00642A75">
        <w:trPr>
          <w:trHeight w:val="34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92" w:rsidRPr="00890A9C" w:rsidRDefault="00825492" w:rsidP="00CE66D1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Тема </w:t>
            </w:r>
            <w:r w:rsidR="00B41029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1.2</w:t>
            </w:r>
            <w:r w:rsidR="00B41029"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Перестройка</w:t>
            </w: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в СССР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825492" w:rsidRPr="00CE66D1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Причины реформ М.С. Горбачева. Содержание перестройки. Движущие силы. Готовность общества к переменам. Прагматизм и идеализм. Изменения в право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 и государственной системе.</w:t>
            </w:r>
            <w:r w:rsidR="00CE66D1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6</w:t>
            </w:r>
          </w:p>
        </w:tc>
      </w:tr>
      <w:tr w:rsidR="00825492" w:rsidRPr="007D4C7B" w:rsidTr="00642A75">
        <w:trPr>
          <w:trHeight w:val="192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</w:rPr>
              <w:t>1.Сообщение: «М.С. Горбачев – первый президент СССР»</w:t>
            </w:r>
            <w:r w:rsidR="00BE6FB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2.Таблица: «СССР в годы перестройки»</w:t>
            </w:r>
            <w:r w:rsidR="00BE6FB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2268"/>
              <w:gridCol w:w="2575"/>
            </w:tblGrid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Сфера преобразований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 xml:space="preserve">Сущность </w:t>
                  </w: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Результаты</w:t>
                  </w:r>
                </w:p>
              </w:tc>
            </w:tr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Экономическая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</w:tr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Партийно-государственная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</w:tr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Духовная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</w:tr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Межнациональные отношения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</w:tr>
            <w:tr w:rsidR="00825492" w:rsidRPr="00890A9C" w:rsidTr="00E36838">
              <w:tc>
                <w:tcPr>
                  <w:tcW w:w="3431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  <w:r w:rsidRPr="00890A9C">
                    <w:rPr>
                      <w:rFonts w:eastAsiaTheme="minorEastAsia"/>
                    </w:rPr>
                    <w:t>Внешнеполитическая</w:t>
                  </w:r>
                </w:p>
              </w:tc>
              <w:tc>
                <w:tcPr>
                  <w:tcW w:w="2268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  <w:tc>
                <w:tcPr>
                  <w:tcW w:w="2575" w:type="dxa"/>
                </w:tcPr>
                <w:p w:rsidR="00825492" w:rsidRPr="00890A9C" w:rsidRDefault="00825492" w:rsidP="00F32B00">
                  <w:pPr>
                    <w:widowControl w:val="0"/>
                    <w:tabs>
                      <w:tab w:val="left" w:pos="92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</w:rPr>
                  </w:pPr>
                </w:p>
              </w:tc>
            </w:tr>
          </w:tbl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25492" w:rsidRDefault="00825492" w:rsidP="0082549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         </w:t>
            </w:r>
            <w:r w:rsidRPr="00825492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825492" w:rsidRPr="007D4C7B" w:rsidTr="00CE66D1">
        <w:trPr>
          <w:trHeight w:val="1407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25492" w:rsidRDefault="00825492" w:rsidP="001E567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Тема </w:t>
            </w:r>
            <w:r w:rsidR="00B41029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1.3</w:t>
            </w:r>
            <w:r w:rsidR="00B41029"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Новое</w:t>
            </w:r>
            <w:r w:rsidR="00B41029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41029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политическое</w:t>
            </w:r>
            <w:r w:rsidR="00CE66D1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мышление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825492" w:rsidRPr="00890A9C" w:rsidRDefault="00825492" w:rsidP="001E567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90A9C" w:rsidRDefault="00825492" w:rsidP="006A0FD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825492" w:rsidRPr="00890A9C" w:rsidRDefault="00B41029" w:rsidP="00A876A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Новое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политическое</w:t>
            </w:r>
            <w:r w:rsidR="00CE66D1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мышление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. СССР в системе международных отношений в 80 - 90-е го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ды ХХ века Окончание «холодной войны». Сближение с США и Западной Ев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ропой. Бархатные революции. Распад социалистического лагеря. Окончание войны в Афганистане. Конец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1E5676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92" w:rsidRPr="00890A9C" w:rsidRDefault="008254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2, ОК 4</w:t>
            </w:r>
          </w:p>
        </w:tc>
      </w:tr>
      <w:tr w:rsidR="00CE66D1" w:rsidRPr="007D4C7B" w:rsidTr="00CE66D1">
        <w:trPr>
          <w:trHeight w:val="561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1" w:rsidRDefault="00CE66D1" w:rsidP="001E567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Тема 1.4</w:t>
            </w: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 Советская культура в годы перестройки</w:t>
            </w: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1" w:rsidRPr="00890A9C" w:rsidRDefault="00CE66D1" w:rsidP="006A0FD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Советская культура в годы перестройки. Новые ориентиры. Литература. Наука. Роль СМИ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1" w:rsidRDefault="00CE66D1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1" w:rsidRPr="00890A9C" w:rsidRDefault="00CE66D1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6, ОК 8</w:t>
            </w:r>
          </w:p>
        </w:tc>
      </w:tr>
      <w:tr w:rsidR="005B7AAD" w:rsidRPr="007D4C7B" w:rsidTr="00642A75">
        <w:trPr>
          <w:trHeight w:val="450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2. Распад СССР</w:t>
            </w:r>
            <w:r w:rsidR="0004530F"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9278F6" w:rsidP="0004530F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</w:t>
            </w:r>
            <w:r w:rsidR="0004530F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04530F" w:rsidRPr="007D4C7B" w:rsidTr="00CE66D1">
        <w:trPr>
          <w:trHeight w:val="94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F" w:rsidRPr="00890A9C" w:rsidRDefault="0004530F" w:rsidP="00CE66D1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Тема 2.1</w:t>
            </w:r>
            <w:r>
              <w:t xml:space="preserve"> </w:t>
            </w:r>
            <w:r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Распад СССР</w:t>
            </w:r>
            <w:r w:rsidR="00BE6FB4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F" w:rsidRPr="00890A9C" w:rsidRDefault="0004530F" w:rsidP="006A0FD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82549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Крах политики перестройки. Распад СССР: причины, объективные и субъектив</w:t>
            </w:r>
            <w:r w:rsidRPr="0082549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ные факторы,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F" w:rsidRPr="001E5676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3, ОК 5</w:t>
            </w:r>
          </w:p>
        </w:tc>
      </w:tr>
      <w:tr w:rsidR="005B7AAD" w:rsidRPr="007D4C7B" w:rsidTr="00642A75">
        <w:trPr>
          <w:trHeight w:val="555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spacing w:line="317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3.</w:t>
            </w:r>
            <w:r w:rsidR="0004530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Особенности разви</w:t>
            </w: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softHyphen/>
              <w:t>тия стран Азии в конце XX - начале ХХ1вв.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9278F6" w:rsidP="0004530F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</w:t>
            </w:r>
            <w:r w:rsidR="0004530F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04530F" w:rsidRPr="007D4C7B" w:rsidTr="00CE66D1">
        <w:trPr>
          <w:trHeight w:val="142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6A0FD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Тема 3.1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Особенности развития стран Азии в конце XX - начале ХХ1вв.</w:t>
            </w:r>
            <w:r w:rsidR="00CE66D1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1168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04530F" w:rsidRPr="00890A9C" w:rsidRDefault="00CE66D1" w:rsidP="00F32B00">
            <w:pPr>
              <w:widowControl w:val="0"/>
              <w:tabs>
                <w:tab w:val="left" w:pos="1168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Политическая карта мира и место на ней стран азиатского региона. Экономика, социальная жизнь, политическое устройство. Проблемы региона и пути их ре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шения. Интеграционные процессы, их цель и формы. Внешнеполитические связи. Отношения с Россией.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5</w:t>
            </w:r>
          </w:p>
        </w:tc>
      </w:tr>
      <w:tr w:rsidR="0004530F" w:rsidRPr="007D4C7B" w:rsidTr="00642A75">
        <w:trPr>
          <w:trHeight w:val="41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1.Сообщение: </w:t>
            </w:r>
            <w:r w:rsidRPr="00890A9C">
              <w:rPr>
                <w:rFonts w:ascii="Times New Roman" w:hAnsi="Times New Roman"/>
                <w:sz w:val="24"/>
                <w:szCs w:val="24"/>
              </w:rPr>
              <w:t>Социально-политическое и экономическое развитие одной из азиатских стран в конце ХХ – начале ХХ1в.в.</w:t>
            </w:r>
          </w:p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2.Работа по пополнению словаря историческими терминами.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04530F" w:rsidRDefault="0004530F" w:rsidP="0004530F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      </w:t>
            </w:r>
            <w:r w:rsidRPr="0004530F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5B7AAD" w:rsidRPr="007D4C7B" w:rsidTr="00642A75">
        <w:trPr>
          <w:trHeight w:val="421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4.</w:t>
            </w:r>
            <w:r w:rsidR="0004530F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Африка в конце XX - начале </w:t>
            </w: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XX</w:t>
            </w:r>
            <w:r w:rsidR="00E7787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="00B41029"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в. в</w:t>
            </w: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  <w:p w:rsidR="00890A9C" w:rsidRPr="00890A9C" w:rsidRDefault="00890A9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9278F6" w:rsidP="00B974C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</w:t>
            </w:r>
            <w:r w:rsidR="00B974C2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B974C2" w:rsidRPr="007D4C7B" w:rsidTr="00CE66D1">
        <w:trPr>
          <w:trHeight w:val="1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4C2" w:rsidRPr="00890A9C" w:rsidRDefault="00B974C2" w:rsidP="00BE6FB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Тема 4.1 </w:t>
            </w:r>
            <w:r w:rsidR="00CE66D1"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 xml:space="preserve">Африка в конце XX - начале XXI </w:t>
            </w:r>
            <w:r w:rsidR="00B41029" w:rsidRPr="00890A9C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в. в</w:t>
            </w:r>
            <w:r w:rsidR="00CE66D1">
              <w:rPr>
                <w:rFonts w:ascii="Times New Roman" w:eastAsiaTheme="minorEastAsia" w:hAnsi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B974C2" w:rsidRPr="00890A9C" w:rsidRDefault="00CE66D1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Политическая карта мира и место на ней стран Африки. Экономика, социальная жизнь, политическое устройство. Проблемы региона и пути их решения. Инте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грационные процессы, их цель и формы. Внешнеполитические связи. Отношения с Россией.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ОК4, ОК 5</w:t>
            </w:r>
          </w:p>
        </w:tc>
      </w:tr>
      <w:tr w:rsidR="00B974C2" w:rsidRPr="007D4C7B" w:rsidTr="00642A75">
        <w:trPr>
          <w:trHeight w:val="779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Default="00B974C2" w:rsidP="00BE6FB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890A9C" w:rsidRDefault="00B974C2" w:rsidP="00B974C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Сообщение: Социально-политическое и экономическое развитие одной из африканских стран</w:t>
            </w:r>
            <w:r w:rsidRPr="00890A9C">
              <w:rPr>
                <w:b/>
                <w:sz w:val="24"/>
                <w:szCs w:val="24"/>
              </w:rPr>
              <w:t xml:space="preserve"> в </w:t>
            </w:r>
            <w:r w:rsidRPr="00890A9C">
              <w:rPr>
                <w:rFonts w:ascii="Times New Roman" w:hAnsi="Times New Roman" w:cs="Times New Roman"/>
                <w:sz w:val="24"/>
                <w:szCs w:val="24"/>
              </w:rPr>
              <w:t>конце ХХ – начале ХХ1в.в.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B974C2" w:rsidRDefault="00B974C2" w:rsidP="00B974C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B974C2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C2" w:rsidRPr="00890A9C" w:rsidRDefault="00B974C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</w:tr>
      <w:tr w:rsidR="005B7AAD" w:rsidRPr="007D4C7B" w:rsidTr="00642A75">
        <w:trPr>
          <w:trHeight w:val="415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Раздел 5. Страны Латинской Аме</w:t>
            </w:r>
            <w:r w:rsidR="00BE6FB4">
              <w:rPr>
                <w:rFonts w:ascii="Times New Roman" w:eastAsiaTheme="minorEastAsia" w:hAnsi="Times New Roman"/>
                <w:b/>
                <w:sz w:val="24"/>
                <w:szCs w:val="24"/>
              </w:rPr>
              <w:t>рики в конце XX - в начале XXI в</w:t>
            </w: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9278F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04530F" w:rsidRPr="007D4C7B" w:rsidTr="00CE66D1">
        <w:trPr>
          <w:trHeight w:val="139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04530F">
            <w:pPr>
              <w:tabs>
                <w:tab w:val="left" w:pos="92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Тема 5.1</w:t>
            </w:r>
            <w:r w:rsidRPr="00B92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6D1" w:rsidRPr="00890A9C">
              <w:rPr>
                <w:rFonts w:ascii="Times New Roman" w:hAnsi="Times New Roman"/>
                <w:sz w:val="24"/>
                <w:szCs w:val="24"/>
              </w:rPr>
              <w:t xml:space="preserve">Страны Латинской Америки в конце XX - начале XXI </w:t>
            </w:r>
            <w:r w:rsidR="00B41029" w:rsidRPr="00890A9C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04530F" w:rsidRPr="0049382C" w:rsidRDefault="00CE66D1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Политическая карта мира и место на ней стран Латинской Америки. Экономи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softHyphen/>
              <w:t>ка, социальная жизнь, политическое устройство. Проблемы региона и пути их решения. Интеграционные процессы, их цель и формы. Внешнеполитические связи. Отношения с Россией.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ОК4, ОК 5</w:t>
            </w:r>
          </w:p>
          <w:p w:rsidR="0004530F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04530F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04530F" w:rsidRDefault="0004530F" w:rsidP="004B62A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04530F" w:rsidRPr="007D4C7B" w:rsidTr="00642A75">
        <w:trPr>
          <w:trHeight w:val="78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9278F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04530F" w:rsidRDefault="0004530F" w:rsidP="009278F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Сообщение: Социально-политическое и экономическое развитие одной из латино-американских стран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890A9C">
              <w:rPr>
                <w:rFonts w:ascii="Times New Roman" w:hAnsi="Times New Roman" w:cs="Times New Roman"/>
                <w:sz w:val="24"/>
                <w:szCs w:val="24"/>
              </w:rPr>
              <w:t>в конце ХХ – начале ХХ1в.в.</w:t>
            </w:r>
            <w:r w:rsidRPr="00890A9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582A0F" w:rsidRDefault="0004530F" w:rsidP="005261C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</w:t>
            </w:r>
            <w:r w:rsidRPr="00582A0F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="005261CA" w:rsidRPr="00582A0F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F" w:rsidRPr="00890A9C" w:rsidRDefault="0004530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</w:tr>
      <w:tr w:rsidR="005B7AAD" w:rsidRPr="007D4C7B" w:rsidTr="00642A75">
        <w:trPr>
          <w:trHeight w:val="495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6.</w:t>
            </w:r>
            <w:r w:rsidR="0004530F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США на рубеже тысячелетий</w:t>
            </w:r>
            <w:r w:rsidR="0004530F"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BE6FB4" w:rsidP="009278F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BE6FB4" w:rsidRPr="007D4C7B" w:rsidTr="005075BF">
        <w:trPr>
          <w:trHeight w:val="13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5075BF" w:rsidP="009278F6">
            <w:pPr>
              <w:tabs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6.1 </w:t>
            </w:r>
            <w:r w:rsidR="00BE6FB4" w:rsidRPr="00890A9C">
              <w:rPr>
                <w:rFonts w:ascii="Times New Roman" w:hAnsi="Times New Roman"/>
                <w:sz w:val="24"/>
                <w:szCs w:val="24"/>
              </w:rPr>
              <w:t xml:space="preserve">США на рубеже </w:t>
            </w:r>
          </w:p>
          <w:p w:rsidR="00BE6FB4" w:rsidRPr="00890A9C" w:rsidRDefault="005075BF" w:rsidP="009278F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сячелетий</w:t>
            </w:r>
            <w:r w:rsidR="00BE6F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BE6FB4" w:rsidRPr="00890A9C" w:rsidRDefault="005075BF" w:rsidP="005075BF">
            <w:pPr>
              <w:pStyle w:val="61"/>
              <w:spacing w:line="240" w:lineRule="auto"/>
              <w:ind w:right="340" w:firstLine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Политическая карта мира и место на ней США. Экономика, социальная жизнь, политическое устройство. Проблемы региона и пути их решения. Интеграци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softHyphen/>
              <w:t>онные процессы, их цель и формы. Внешнеполитические связи. Взаимоотно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softHyphen/>
              <w:t>шения с Россией.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ОК6, ОК 8</w:t>
            </w:r>
          </w:p>
        </w:tc>
      </w:tr>
      <w:tr w:rsidR="005B7AAD" w:rsidRPr="007D4C7B" w:rsidTr="00642A75">
        <w:trPr>
          <w:trHeight w:val="480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>Раздел 7.</w:t>
            </w:r>
            <w:r w:rsidR="00BE6FB4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Европа в конце ХХ - начале XXI </w:t>
            </w:r>
            <w:r w:rsidR="00B41029"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>в. в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4E4692" w:rsidP="00C750E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BE6FB4" w:rsidRPr="007D4C7B" w:rsidTr="005075BF">
        <w:trPr>
          <w:trHeight w:val="1533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945F4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Тема 7.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1 </w:t>
            </w:r>
            <w:r w:rsidR="005075BF"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Страны Западной и Северной Европы в конце ХХ - начале XXI </w:t>
            </w:r>
            <w:r w:rsidR="00B41029" w:rsidRPr="00890A9C">
              <w:rPr>
                <w:rFonts w:ascii="Times New Roman" w:eastAsiaTheme="minorEastAsia" w:hAnsi="Times New Roman"/>
                <w:sz w:val="24"/>
                <w:szCs w:val="24"/>
              </w:rPr>
              <w:t>в. в</w:t>
            </w:r>
            <w:r w:rsidR="005075BF" w:rsidRPr="00890A9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BE6FB4" w:rsidRPr="00552661" w:rsidRDefault="005075BF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Политическая карта мира и место на ней стран Западной и Северной Европы. Экономика, социальная жизнь, политическое устройство. Проблемы региона и пути их решения. Внешнеполитические связи. Интеграционные процессы, их цель и формы. Отношения с Россией.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FB4" w:rsidRPr="00890A9C" w:rsidRDefault="00BE6F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ОК8, ОК 12</w:t>
            </w:r>
          </w:p>
        </w:tc>
      </w:tr>
      <w:tr w:rsidR="00890A9C" w:rsidRPr="007D4C7B" w:rsidTr="00642A75">
        <w:trPr>
          <w:trHeight w:val="109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90A9C" w:rsidRPr="00890A9C" w:rsidRDefault="00261C17" w:rsidP="005075BF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Тема 7.2</w:t>
            </w:r>
            <w:r w:rsidR="00890A9C"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5075BF">
              <w:rPr>
                <w:rFonts w:ascii="Times New Roman" w:eastAsiaTheme="minorEastAsia" w:hAnsi="Times New Roman"/>
                <w:sz w:val="24"/>
                <w:szCs w:val="24"/>
              </w:rPr>
              <w:t xml:space="preserve">Страны Восточной Европы в </w:t>
            </w:r>
            <w:r w:rsidR="005075BF"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конце ХХ - начале XXI </w:t>
            </w:r>
            <w:r w:rsidR="00B41029" w:rsidRPr="00890A9C">
              <w:rPr>
                <w:rFonts w:ascii="Times New Roman" w:eastAsiaTheme="minorEastAsia" w:hAnsi="Times New Roman"/>
                <w:sz w:val="24"/>
                <w:szCs w:val="24"/>
              </w:rPr>
              <w:t>в. в</w:t>
            </w:r>
            <w:r w:rsidR="005075BF" w:rsidRPr="00890A9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C" w:rsidRPr="00890A9C" w:rsidRDefault="00890A9C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890A9C" w:rsidRPr="00890A9C" w:rsidRDefault="005075BF" w:rsidP="00601AE3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Политическая карта мира и место на ней стран Восточной Европы. Экономика, социальная жизнь, политической устройство. Проблемы региона и пути их ре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шения. Внешнеполитические связи. Интеграционные процессы, их цель и фор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мы. Отношения с Россией.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C" w:rsidRPr="00890A9C" w:rsidRDefault="00261C1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  <w:p w:rsidR="00890A9C" w:rsidRPr="00890A9C" w:rsidRDefault="00890A9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A9C" w:rsidRPr="00890A9C" w:rsidRDefault="00890A9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ОК8, ОК 12</w:t>
            </w:r>
          </w:p>
        </w:tc>
      </w:tr>
      <w:tr w:rsidR="005B7AAD" w:rsidRPr="007D4C7B" w:rsidTr="00642A75">
        <w:trPr>
          <w:trHeight w:val="420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Раздел 8. Интеграционные процессы конца XX - начала XXI </w:t>
            </w:r>
            <w:r w:rsidR="00B41029"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гг.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261CA" w:rsidP="005261CA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4B62A7" w:rsidRPr="007D4C7B" w:rsidTr="00A86393">
        <w:trPr>
          <w:trHeight w:val="1129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62A7" w:rsidRPr="00DE6EE2" w:rsidRDefault="00261C17" w:rsidP="00A8639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Тема 8.1 Интеграционные процессы конца XX - начала XXI г.г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B62A7" w:rsidRPr="00A64A69" w:rsidRDefault="004B62A7" w:rsidP="00A64A6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A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B62A7" w:rsidRPr="00890A9C" w:rsidRDefault="00A86393" w:rsidP="00A64A69">
            <w:pPr>
              <w:pStyle w:val="a5"/>
              <w:rPr>
                <w:b/>
                <w:color w:val="000000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Политическая и экономическая интеграция в 2000-е годы. ВТО, СНГ, ЕС и др. организации. Цель, назначение, участники. Роль и положение ООН. Место в них Российской Федерации.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A7" w:rsidRPr="00E04866" w:rsidRDefault="00261C1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2A7" w:rsidRPr="00890A9C" w:rsidRDefault="004B62A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ОК4, ОК 9</w:t>
            </w:r>
          </w:p>
        </w:tc>
      </w:tr>
      <w:tr w:rsidR="004B62A7" w:rsidRPr="007D4C7B" w:rsidTr="00642A75">
        <w:trPr>
          <w:trHeight w:val="21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2A7" w:rsidRPr="00890A9C" w:rsidRDefault="004B62A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B62A7" w:rsidRPr="00890A9C" w:rsidRDefault="004B62A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4B62A7" w:rsidRPr="00890A9C" w:rsidRDefault="004B62A7" w:rsidP="00261C17">
            <w:pPr>
              <w:tabs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>Сообщения:</w:t>
            </w:r>
          </w:p>
          <w:p w:rsidR="004B62A7" w:rsidRPr="00890A9C" w:rsidRDefault="004B62A7" w:rsidP="00261C17">
            <w:pPr>
              <w:tabs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 xml:space="preserve">  1. </w:t>
            </w:r>
            <w:r w:rsidR="00B41029" w:rsidRPr="00890A9C">
              <w:rPr>
                <w:rFonts w:ascii="Times New Roman" w:hAnsi="Times New Roman"/>
                <w:sz w:val="24"/>
                <w:szCs w:val="24"/>
              </w:rPr>
              <w:t>История создания</w:t>
            </w:r>
            <w:r w:rsidRPr="00890A9C">
              <w:rPr>
                <w:rFonts w:ascii="Times New Roman" w:hAnsi="Times New Roman"/>
                <w:sz w:val="24"/>
                <w:szCs w:val="24"/>
              </w:rPr>
              <w:t xml:space="preserve"> и деятельность ООН.</w:t>
            </w:r>
          </w:p>
          <w:p w:rsidR="004B62A7" w:rsidRPr="00261C17" w:rsidRDefault="004B62A7" w:rsidP="00261C17">
            <w:pPr>
              <w:tabs>
                <w:tab w:val="left" w:pos="9214"/>
              </w:tabs>
              <w:rPr>
                <w:rFonts w:ascii="Times New Roman" w:hAnsi="Times New Roman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sz w:val="24"/>
                <w:szCs w:val="24"/>
              </w:rPr>
              <w:t xml:space="preserve">  2. Истори</w:t>
            </w:r>
            <w:r w:rsidR="00261C17">
              <w:rPr>
                <w:rFonts w:ascii="Times New Roman" w:hAnsi="Times New Roman"/>
                <w:sz w:val="24"/>
                <w:szCs w:val="24"/>
              </w:rPr>
              <w:t>я создания и деятельность ОБСЕ</w:t>
            </w:r>
            <w:r w:rsidRPr="00890A9C">
              <w:rPr>
                <w:rFonts w:ascii="Times New Roman" w:hAnsi="Times New Roman"/>
                <w:sz w:val="24"/>
                <w:szCs w:val="24"/>
              </w:rPr>
              <w:t xml:space="preserve"> и других международных организаций.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A7" w:rsidRPr="005261CA" w:rsidRDefault="004B62A7" w:rsidP="00261C1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5261CA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     </w:t>
            </w:r>
            <w:r w:rsidR="00261C17" w:rsidRPr="005261CA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A7" w:rsidRPr="00890A9C" w:rsidRDefault="004B62A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5B7AAD" w:rsidRPr="007D4C7B" w:rsidTr="00642A75">
        <w:trPr>
          <w:trHeight w:val="465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tabs>
                <w:tab w:val="left" w:pos="9214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 9. Россия  в 1991 – 1999 годах.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E04866" w:rsidP="00C750E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AD" w:rsidRPr="00890A9C" w:rsidRDefault="005B7AA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60300D" w:rsidRPr="007D4C7B" w:rsidTr="00A86393">
        <w:trPr>
          <w:trHeight w:val="1649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60300D" w:rsidRPr="00890A9C" w:rsidRDefault="0060300D" w:rsidP="00A8639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Тема 9.1 Становление новой российской государственно-правовой системы.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60300D" w:rsidRPr="00890A9C" w:rsidRDefault="0060300D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60300D" w:rsidRPr="00890A9C" w:rsidRDefault="00A86393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Становление новой российской государственно-правовой системы. </w:t>
            </w:r>
            <w:r w:rsidR="00936255" w:rsidRPr="00890A9C">
              <w:rPr>
                <w:rFonts w:ascii="Times New Roman" w:eastAsiaTheme="minorEastAsia" w:hAnsi="Times New Roman"/>
                <w:sz w:val="24"/>
                <w:szCs w:val="24"/>
              </w:rPr>
              <w:t>Парламентская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0D" w:rsidRPr="00890A9C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9</w:t>
            </w:r>
          </w:p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60300D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60300D" w:rsidRPr="00890A9C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60300D" w:rsidRPr="007D4C7B" w:rsidTr="00A86393">
        <w:trPr>
          <w:trHeight w:val="155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60300D" w:rsidRPr="00890A9C" w:rsidRDefault="0060300D" w:rsidP="0060300D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Тема 9.2</w:t>
            </w:r>
            <w:r w:rsidRPr="00226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393" w:rsidRPr="00890A9C">
              <w:rPr>
                <w:rFonts w:ascii="Times New Roman" w:eastAsiaTheme="minorEastAsia" w:hAnsi="Times New Roman"/>
                <w:sz w:val="24"/>
                <w:szCs w:val="24"/>
              </w:rPr>
              <w:t>Переход к рыночной экономике. «Шоковая терапия»</w:t>
            </w:r>
            <w:r w:rsidR="00A8639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60300D" w:rsidRPr="00226F12" w:rsidRDefault="0060300D" w:rsidP="00226F1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26F12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0300D" w:rsidRPr="00890A9C" w:rsidRDefault="00A86393" w:rsidP="00A876A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0D" w:rsidRPr="00890A9C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0D" w:rsidRDefault="0060300D" w:rsidP="0060300D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ОК4, ОК 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,</w:t>
            </w: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60300D" w:rsidRPr="00890A9C" w:rsidRDefault="0060300D" w:rsidP="0060300D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12</w:t>
            </w:r>
          </w:p>
        </w:tc>
      </w:tr>
      <w:tr w:rsidR="00226F12" w:rsidRPr="007D4C7B" w:rsidTr="00642A75">
        <w:trPr>
          <w:trHeight w:val="24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6F12" w:rsidRPr="00890A9C" w:rsidRDefault="00226F12" w:rsidP="0060300D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226F12">
              <w:rPr>
                <w:rFonts w:ascii="Times New Roman" w:eastAsiaTheme="minorEastAsia" w:hAnsi="Times New Roman" w:cs="Times New Roman"/>
                <w:sz w:val="24"/>
                <w:szCs w:val="24"/>
              </w:rPr>
              <w:t>Тема 9.</w:t>
            </w:r>
            <w:r w:rsidR="0060300D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226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393" w:rsidRPr="00890A9C">
              <w:rPr>
                <w:rFonts w:ascii="Times New Roman" w:eastAsiaTheme="minorEastAsia" w:hAnsi="Times New Roman"/>
                <w:sz w:val="24"/>
                <w:szCs w:val="24"/>
              </w:rPr>
              <w:t>Ситуация в стране в конце ХХ века</w:t>
            </w:r>
            <w:r w:rsidR="00A8639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226F12" w:rsidRPr="00890A9C" w:rsidRDefault="00226F12" w:rsidP="00226F12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226F12" w:rsidRPr="00F20C76" w:rsidRDefault="00A86393" w:rsidP="00F20C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Августовский кризис 1998 г. и его преодоление. Выборы в Думу в 1999 г.   Обращение к гражданам России Б.Н. Ельцина 31 декабря 1999 г.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12" w:rsidRPr="00E04866" w:rsidRDefault="0060300D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12" w:rsidRDefault="00226F1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  <w:p w:rsidR="00226F12" w:rsidRPr="00890A9C" w:rsidRDefault="004B62A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ОК9, ОК 12</w:t>
            </w:r>
          </w:p>
        </w:tc>
      </w:tr>
      <w:tr w:rsidR="00226F12" w:rsidRPr="007D4C7B" w:rsidTr="00642A75">
        <w:trPr>
          <w:trHeight w:val="570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6F12" w:rsidRPr="00890A9C" w:rsidRDefault="00226F12" w:rsidP="00E77878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10. Российская Федерация в 2000-е годы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12" w:rsidRPr="00890A9C" w:rsidRDefault="004E4692" w:rsidP="00C750E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12" w:rsidRPr="00890A9C" w:rsidRDefault="00226F1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F706B4" w:rsidRPr="007D4C7B" w:rsidTr="00642A75">
        <w:trPr>
          <w:trHeight w:val="1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B4" w:rsidRPr="00890A9C" w:rsidRDefault="00F706B4" w:rsidP="00C750E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Тема 10.1</w:t>
            </w:r>
            <w:r w:rsidRPr="00226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393" w:rsidRPr="00890A9C">
              <w:rPr>
                <w:rFonts w:ascii="Times New Roman" w:eastAsiaTheme="minorEastAsia" w:hAnsi="Times New Roman"/>
                <w:sz w:val="24"/>
                <w:szCs w:val="24"/>
              </w:rPr>
              <w:t>Российская Федера</w:t>
            </w:r>
            <w:r w:rsidR="00A86393" w:rsidRPr="00890A9C">
              <w:rPr>
                <w:rFonts w:ascii="Times New Roman" w:eastAsiaTheme="minorEastAsia" w:hAnsi="Times New Roman"/>
                <w:sz w:val="24"/>
                <w:szCs w:val="24"/>
              </w:rPr>
              <w:softHyphen/>
              <w:t>ция в 2000-ег.г.</w:t>
            </w:r>
            <w:r w:rsidR="00A8639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B4" w:rsidRPr="00890A9C" w:rsidRDefault="00F706B4" w:rsidP="00CE0A12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F706B4" w:rsidRPr="00890A9C" w:rsidRDefault="00A86393" w:rsidP="0048743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Направления экономического и политического развития. Социальные процессы реформы 2000-х годов. Органы государственной власти. Президентские выборы. Современные правовые и законодательные изменения. Отношения федерация - 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субъекты. Отношения России со странами мира. Состояние духовной жизни. Раз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витие культуры и науки.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B4" w:rsidRPr="00E04866" w:rsidRDefault="00C750E3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2</w:t>
            </w:r>
            <w:r w:rsidR="00F706B4">
              <w:rPr>
                <w:color w:val="000000"/>
                <w:spacing w:val="-2"/>
              </w:rPr>
              <w:t xml:space="preserve">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B4" w:rsidRDefault="00F706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5</w:t>
            </w:r>
          </w:p>
          <w:p w:rsidR="00F706B4" w:rsidRPr="00890A9C" w:rsidRDefault="00F706B4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</w:tr>
      <w:tr w:rsidR="004D0B1C" w:rsidRPr="007D4C7B" w:rsidTr="00642A75">
        <w:trPr>
          <w:trHeight w:val="394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B1C" w:rsidRPr="00890A9C" w:rsidRDefault="00360D06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Раздел 11</w:t>
            </w:r>
            <w:r w:rsidR="00507F1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.Локальные и реги</w:t>
            </w:r>
            <w:r w:rsidR="00F706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4D0B1C"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нальные конфликты современности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E46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C750E3" w:rsidRPr="007D4C7B" w:rsidTr="00360D06">
        <w:trPr>
          <w:trHeight w:val="157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750E3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Тема 11</w:t>
            </w:r>
            <w:r w:rsidR="00C750E3" w:rsidRPr="00890A9C">
              <w:rPr>
                <w:rFonts w:ascii="Times New Roman" w:eastAsiaTheme="minorEastAsia" w:hAnsi="Times New Roman"/>
                <w:sz w:val="24"/>
                <w:szCs w:val="24"/>
              </w:rPr>
              <w:t>.1 Современные национальные, региональные, межгосударственные конфликты</w:t>
            </w:r>
            <w:r w:rsidR="00C750E3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C750E3" w:rsidRPr="00890A9C" w:rsidRDefault="00C750E3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Содержание учебного материала </w:t>
            </w:r>
          </w:p>
          <w:p w:rsidR="00C750E3" w:rsidRPr="00890A9C" w:rsidRDefault="00360D0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Причины, участники, хронология, локализация современных локальных, нацио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нальных, региональных, межгосударственных конфликтов. Пути преодоления современных конфликтов. Отношение стран мира к конфликтам. Роль междуна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родных организаций. 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890A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онфликты в Российской Федерации.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0E3" w:rsidRPr="00890A9C" w:rsidRDefault="00C750E3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0E3" w:rsidRPr="00890A9C" w:rsidRDefault="00C750E3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5</w:t>
            </w:r>
          </w:p>
        </w:tc>
      </w:tr>
      <w:tr w:rsidR="00360D06" w:rsidRPr="007D4C7B" w:rsidTr="00360D06">
        <w:trPr>
          <w:trHeight w:val="1669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60D06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Тема 11.2 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Локальные национальные, религиозные и территориальные конфликты в Рос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сийской Федерации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  <w:shd w:val="clear" w:color="auto" w:fill="FFFFFF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Локальные национальные, религиозные и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территориальные конфликты в </w:t>
            </w:r>
            <w:r w:rsidR="00936255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Рос</w:t>
            </w:r>
            <w:r w:rsidR="00936255"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сийс</w:t>
            </w:r>
            <w:r w:rsidR="00936255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кой</w:t>
            </w: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Федерации. Причины и участники. Отношение российского государства к конфликтам, политика в области их преодоления.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06" w:rsidRDefault="00360D0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D06" w:rsidRPr="00890A9C" w:rsidRDefault="00360D0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5</w:t>
            </w:r>
          </w:p>
        </w:tc>
      </w:tr>
      <w:tr w:rsidR="004D0B1C" w:rsidRPr="007D4C7B" w:rsidTr="00642A75">
        <w:trPr>
          <w:trHeight w:val="448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B1C" w:rsidRPr="00890A9C" w:rsidRDefault="00360D0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12</w:t>
            </w:r>
            <w:r w:rsidR="004D0B1C"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. Научно-технический прогресс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E04866" w:rsidRPr="007D4C7B" w:rsidTr="00642A75">
        <w:trPr>
          <w:trHeight w:val="144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E04866" w:rsidRDefault="00360D06" w:rsidP="00B9734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Тема 12</w:t>
            </w:r>
            <w:r w:rsidR="00E04866" w:rsidRPr="00890A9C">
              <w:rPr>
                <w:rFonts w:ascii="Times New Roman" w:eastAsiaTheme="minorEastAsia" w:hAnsi="Times New Roman"/>
                <w:sz w:val="24"/>
                <w:szCs w:val="24"/>
              </w:rPr>
              <w:t>.1 Научно-технический прогресс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04866" w:rsidRPr="00890A9C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E04866" w:rsidRPr="00890A9C" w:rsidRDefault="00E04866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E04866" w:rsidRPr="00890A9C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Направления НТР на современном этапе развития. Развитие информационных технологий, науки и техники, медицины, биологических наук, роботостроение и приборостроение, освоение космоса. Наука и научные разработки Российской Федерации.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66" w:rsidRPr="00890A9C" w:rsidRDefault="009760A3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5</w:t>
            </w:r>
          </w:p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E04866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  <w:p w:rsidR="00E04866" w:rsidRPr="00890A9C" w:rsidRDefault="00E04866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4E4692" w:rsidRPr="007D4C7B" w:rsidTr="004E4692">
        <w:trPr>
          <w:trHeight w:val="532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4692" w:rsidRPr="00360D06" w:rsidRDefault="004E4692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13. Мир в ХХ1 веке. Международные отношения в ХХ1 в.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E4692" w:rsidRPr="00360D06" w:rsidRDefault="004E4692" w:rsidP="004E469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E4692" w:rsidRPr="00360D06" w:rsidRDefault="004E4692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60D06" w:rsidRPr="007D4C7B" w:rsidTr="00360D06">
        <w:trPr>
          <w:trHeight w:val="992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Тема 13.1Мир в ХХ1 веке. Международные отношения в ХХ1 в.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Современная Европа, Африка, Азия, Америка: взаимоотношения, проблемы, экономика, политика, глобальные проблемы, расстановка сил в мире.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6" w:rsidRPr="00890A9C" w:rsidRDefault="00360D06" w:rsidP="00360D06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5, ОК 12</w:t>
            </w:r>
          </w:p>
        </w:tc>
      </w:tr>
      <w:tr w:rsidR="004E4692" w:rsidRPr="007D4C7B" w:rsidTr="004E4692">
        <w:trPr>
          <w:trHeight w:val="411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4692" w:rsidRPr="00890A9C" w:rsidRDefault="004E46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Глава 14. Место Российской Федерации в современном мире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E4692" w:rsidRPr="004E4692" w:rsidRDefault="004E4692" w:rsidP="004E4692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E4692" w:rsidRPr="00890A9C" w:rsidRDefault="004E4692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</w:tr>
      <w:tr w:rsidR="00BB033B" w:rsidRPr="007D4C7B" w:rsidTr="00642A75">
        <w:trPr>
          <w:trHeight w:val="1440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033B" w:rsidRDefault="00BB033B" w:rsidP="00B9734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90A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14.1Место Российской Федерации в современном мире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BB033B" w:rsidRPr="00890A9C" w:rsidRDefault="00BB033B" w:rsidP="00360D06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BB033B" w:rsidRPr="00890A9C" w:rsidRDefault="00BB033B" w:rsidP="00360D06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b/>
                <w:color w:val="000000"/>
              </w:rPr>
            </w:pPr>
            <w:r w:rsidRPr="00890A9C"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 на современном этапе развития: место России в мировой экономике, политике, международных отношениях. Россия и международные организации и объединения. Направления современной внутренней и внешней политики.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33B" w:rsidRDefault="00BB033B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33B" w:rsidRPr="00890A9C" w:rsidRDefault="00BB033B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6</w:t>
            </w:r>
          </w:p>
        </w:tc>
      </w:tr>
      <w:tr w:rsidR="00BB033B" w:rsidRPr="007D4C7B" w:rsidTr="00BB033B">
        <w:trPr>
          <w:trHeight w:val="91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33B" w:rsidRPr="00890A9C" w:rsidRDefault="00BB033B" w:rsidP="00B97344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BB033B" w:rsidRPr="00890A9C" w:rsidRDefault="00BB033B" w:rsidP="00BB033B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color w:val="000000"/>
                <w:spacing w:val="-1"/>
                <w:sz w:val="24"/>
                <w:szCs w:val="24"/>
              </w:rPr>
              <w:t xml:space="preserve">Самостоятельная работа </w:t>
            </w:r>
            <w:r w:rsidRPr="00890A9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студентов</w:t>
            </w:r>
          </w:p>
          <w:p w:rsidR="00BB033B" w:rsidRPr="00BB033B" w:rsidRDefault="00BB033B" w:rsidP="00BB033B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Реферат: «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>Российская империя – СССР – Российская Федерация: общее и особенное в трех эпохах истории одной страны.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33B" w:rsidRPr="00BB033B" w:rsidRDefault="00BB033B" w:rsidP="00BB033B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33B" w:rsidRPr="00890A9C" w:rsidRDefault="00BB033B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</w:tr>
      <w:tr w:rsidR="004D0B1C" w:rsidRPr="007D4C7B" w:rsidTr="00642A75">
        <w:trPr>
          <w:trHeight w:val="479"/>
        </w:trPr>
        <w:tc>
          <w:tcPr>
            <w:tcW w:w="119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B1C" w:rsidRPr="00890A9C" w:rsidRDefault="00C33F01" w:rsidP="00F32B00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 15</w:t>
            </w:r>
            <w:r w:rsidR="004D0B1C"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4D0B1C" w:rsidRPr="00890A9C">
              <w:rPr>
                <w:rFonts w:ascii="Times New Roman" w:hAnsi="Times New Roman"/>
                <w:b/>
                <w:sz w:val="24"/>
                <w:szCs w:val="24"/>
              </w:rPr>
              <w:t>Глобализация</w:t>
            </w:r>
            <w:r w:rsidR="009760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E04866" w:rsidP="00DD75AB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 xml:space="preserve">     </w:t>
            </w:r>
            <w:r w:rsidR="004E4692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DD75AB" w:rsidRPr="007D4C7B" w:rsidTr="00C33F01">
        <w:trPr>
          <w:trHeight w:val="99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D75AB" w:rsidRPr="00890A9C" w:rsidRDefault="00DD75AB" w:rsidP="00DD75AB">
            <w:pPr>
              <w:widowControl w:val="0"/>
              <w:shd w:val="clear" w:color="auto" w:fill="FFFFFF"/>
              <w:tabs>
                <w:tab w:val="left" w:pos="9214"/>
              </w:tabs>
              <w:spacing w:line="32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D75AB" w:rsidRPr="00890A9C" w:rsidRDefault="00C33F01" w:rsidP="00C33F01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Тема 15</w:t>
            </w:r>
            <w:r w:rsidR="00DD75AB">
              <w:rPr>
                <w:rFonts w:ascii="Times New Roman" w:eastAsiaTheme="minorEastAsia" w:hAnsi="Times New Roman"/>
                <w:sz w:val="24"/>
                <w:szCs w:val="24"/>
              </w:rPr>
              <w:t>.1</w:t>
            </w:r>
            <w:r w:rsidR="00DD75AB" w:rsidRPr="00890A9C">
              <w:rPr>
                <w:rFonts w:ascii="Times New Roman" w:eastAsiaTheme="minorEastAsia" w:hAnsi="Times New Roman"/>
                <w:sz w:val="24"/>
                <w:szCs w:val="24"/>
              </w:rPr>
              <w:t>. Глобализация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DD75AB" w:rsidRPr="00890A9C" w:rsidRDefault="00DD75AB" w:rsidP="00F32B00">
            <w:pPr>
              <w:widowControl w:val="0"/>
              <w:tabs>
                <w:tab w:val="left" w:pos="9214"/>
              </w:tabs>
              <w:spacing w:line="322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  <w:r w:rsidRPr="00890A9C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учебного материала</w:t>
            </w:r>
          </w:p>
          <w:p w:rsidR="00DD75AB" w:rsidRPr="00890A9C" w:rsidRDefault="00C33F01" w:rsidP="00F64BEE">
            <w:pPr>
              <w:pStyle w:val="a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Российская экономика в мировой экономической системе. Основы   </w:t>
            </w:r>
            <w:r w:rsidR="00936255" w:rsidRPr="00890A9C">
              <w:rPr>
                <w:rFonts w:ascii="Times New Roman" w:eastAsiaTheme="minorEastAsia" w:hAnsi="Times New Roman"/>
                <w:sz w:val="24"/>
                <w:szCs w:val="24"/>
              </w:rPr>
              <w:t>функциони</w:t>
            </w:r>
            <w:r w:rsidR="00936255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="00936255" w:rsidRPr="00890A9C">
              <w:rPr>
                <w:rFonts w:ascii="Times New Roman" w:eastAsiaTheme="minorEastAsia" w:hAnsi="Times New Roman"/>
                <w:sz w:val="24"/>
                <w:szCs w:val="24"/>
              </w:rPr>
              <w:t>ования</w:t>
            </w:r>
            <w:r w:rsidRPr="00890A9C">
              <w:rPr>
                <w:rFonts w:ascii="Times New Roman" w:eastAsiaTheme="minorEastAsia" w:hAnsi="Times New Roman"/>
                <w:sz w:val="24"/>
                <w:szCs w:val="24"/>
              </w:rPr>
              <w:t xml:space="preserve"> информационной экономики. Проблемы окружающей среды.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D75AB" w:rsidRPr="00890A9C" w:rsidRDefault="00DD75AB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D75AB" w:rsidRPr="00890A9C" w:rsidRDefault="00DD75AB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90A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ОК 4, ОК 6</w:t>
            </w:r>
          </w:p>
        </w:tc>
      </w:tr>
      <w:tr w:rsidR="004D0B1C" w:rsidRPr="007D4C7B" w:rsidTr="00642A75">
        <w:trPr>
          <w:trHeight w:val="443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DD75AB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D75AB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1C" w:rsidRPr="00890A9C" w:rsidRDefault="00C74457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4D0B1C" w:rsidRPr="007D4C7B" w:rsidTr="00642A75">
        <w:trPr>
          <w:trHeight w:val="447"/>
        </w:trPr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90A9C">
              <w:rPr>
                <w:rFonts w:ascii="Times New Roman" w:eastAsiaTheme="minorEastAsia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F706B4" w:rsidP="009760A3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6</w:t>
            </w:r>
            <w:r w:rsidR="009760A3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C" w:rsidRPr="00890A9C" w:rsidRDefault="004D0B1C" w:rsidP="00F32B00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2E52C8" w:rsidRDefault="002E52C8" w:rsidP="00F32B00">
      <w:pPr>
        <w:tabs>
          <w:tab w:val="left" w:pos="9214"/>
        </w:tabs>
        <w:jc w:val="both"/>
        <w:sectPr w:rsidR="002E52C8" w:rsidSect="00F32B00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55A9E" w:rsidRPr="001F21E6" w:rsidRDefault="002D169A" w:rsidP="009362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ind w:left="-426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101204">
        <w:rPr>
          <w:rFonts w:ascii="Times New Roman" w:hAnsi="Times New Roman"/>
          <w:caps/>
          <w:color w:val="auto"/>
        </w:rPr>
        <w:lastRenderedPageBreak/>
        <w:t>3.</w:t>
      </w:r>
      <w:r w:rsidR="00DA3153" w:rsidRPr="00101204">
        <w:rPr>
          <w:rFonts w:ascii="Times New Roman" w:hAnsi="Times New Roman"/>
          <w:caps/>
          <w:color w:val="auto"/>
        </w:rPr>
        <w:t xml:space="preserve">  </w:t>
      </w:r>
      <w:r w:rsidRPr="001F21E6">
        <w:rPr>
          <w:rFonts w:ascii="Times New Roman" w:hAnsi="Times New Roman"/>
          <w:caps/>
          <w:color w:val="auto"/>
          <w:sz w:val="24"/>
          <w:szCs w:val="24"/>
        </w:rPr>
        <w:t xml:space="preserve">условия </w:t>
      </w:r>
      <w:r w:rsidR="00936255" w:rsidRPr="001F21E6">
        <w:rPr>
          <w:rFonts w:ascii="Times New Roman" w:hAnsi="Times New Roman"/>
          <w:caps/>
          <w:color w:val="auto"/>
          <w:sz w:val="24"/>
          <w:szCs w:val="24"/>
        </w:rPr>
        <w:t>РЕАЛИЗАЦИИ РАБОЧЕЙ ПРОГРАММЫ УЧЕБНОЙ</w:t>
      </w:r>
      <w:r w:rsidR="00D55CEB" w:rsidRPr="001F21E6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1F21E6">
        <w:rPr>
          <w:rFonts w:ascii="Times New Roman" w:hAnsi="Times New Roman"/>
          <w:caps/>
          <w:color w:val="auto"/>
          <w:sz w:val="24"/>
          <w:szCs w:val="24"/>
        </w:rPr>
        <w:t>дисциплины</w:t>
      </w:r>
    </w:p>
    <w:p w:rsidR="00936255" w:rsidRPr="001F21E6" w:rsidRDefault="00936255" w:rsidP="00936255"/>
    <w:p w:rsidR="002D169A" w:rsidRPr="001F21E6" w:rsidRDefault="002D169A" w:rsidP="00101204">
      <w:pPr>
        <w:pStyle w:val="a5"/>
        <w:tabs>
          <w:tab w:val="left" w:pos="9214"/>
        </w:tabs>
        <w:spacing w:line="276" w:lineRule="auto"/>
        <w:ind w:left="-426"/>
        <w:rPr>
          <w:b/>
          <w:sz w:val="24"/>
          <w:szCs w:val="24"/>
        </w:rPr>
      </w:pPr>
      <w:r w:rsidRPr="001F21E6">
        <w:rPr>
          <w:b/>
          <w:sz w:val="24"/>
          <w:szCs w:val="24"/>
        </w:rPr>
        <w:t>3.1. Требования к материально-техническому обеспечению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Оборудование учебного кабинета:</w:t>
      </w:r>
    </w:p>
    <w:p w:rsidR="00DE3C56" w:rsidRPr="001F21E6" w:rsidRDefault="002521FD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рабочие места</w:t>
      </w:r>
      <w:r w:rsidR="001F21E6">
        <w:rPr>
          <w:sz w:val="24"/>
          <w:szCs w:val="24"/>
        </w:rPr>
        <w:t xml:space="preserve"> </w:t>
      </w:r>
      <w:r w:rsidR="00427E35" w:rsidRPr="001F21E6">
        <w:rPr>
          <w:sz w:val="24"/>
          <w:szCs w:val="24"/>
        </w:rPr>
        <w:t>обучающихся- 30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рабочее место преподавателя;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доска классная трехсторонняя;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комплект учебно - наглядных пособий;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Технические средства обучения: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ноутбук с лиценз</w:t>
      </w:r>
      <w:r w:rsidR="00EA1007" w:rsidRPr="001F21E6">
        <w:rPr>
          <w:sz w:val="24"/>
          <w:szCs w:val="24"/>
        </w:rPr>
        <w:t>ионным программным обеспечением;</w:t>
      </w:r>
    </w:p>
    <w:p w:rsidR="00EA1007" w:rsidRPr="001F21E6" w:rsidRDefault="00EA1007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проектор;</w:t>
      </w:r>
    </w:p>
    <w:p w:rsidR="00DE3C56" w:rsidRPr="001F21E6" w:rsidRDefault="00DE3C5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- интерактивная доска</w:t>
      </w:r>
    </w:p>
    <w:p w:rsidR="00B0273F" w:rsidRPr="001F21E6" w:rsidRDefault="00B0273F" w:rsidP="00101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rPr>
          <w:b/>
        </w:rPr>
      </w:pPr>
    </w:p>
    <w:p w:rsidR="00B0273F" w:rsidRPr="001F21E6" w:rsidRDefault="00B0273F" w:rsidP="00101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rPr>
          <w:b/>
        </w:rPr>
      </w:pPr>
      <w:r w:rsidRPr="001F21E6">
        <w:rPr>
          <w:b/>
        </w:rPr>
        <w:t xml:space="preserve">3.2. Информационное обеспечение </w:t>
      </w:r>
    </w:p>
    <w:p w:rsidR="00B0273F" w:rsidRPr="001F21E6" w:rsidRDefault="00B0273F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u w:val="single"/>
        </w:rPr>
      </w:pPr>
      <w:r w:rsidRPr="001F21E6">
        <w:rPr>
          <w:sz w:val="24"/>
          <w:szCs w:val="24"/>
          <w:u w:val="single"/>
        </w:rPr>
        <w:t xml:space="preserve">3.2.1. </w:t>
      </w:r>
      <w:r w:rsidR="00B974C2" w:rsidRPr="001F21E6">
        <w:rPr>
          <w:sz w:val="24"/>
          <w:szCs w:val="24"/>
          <w:u w:val="single"/>
        </w:rPr>
        <w:t>Основные источники: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История. Всеобщая история. 10 класс Баз.ур Уколова В.И., Ревякин А.В. Просвещение 2020 г.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История. Всеобщая история. 11 класс Б/у Улунян А.А., Сергеев Е.Ю. Просвещение 2020 г.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История России. 11 класс В 3-х частях Ч.1; Ч2; Ч3. Горинов М.М., Данилов А.А. и др. Просвещение 2020 г.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Всеобщая история. 10 класс Сороко-Цюпа О.С., Сороко- Цюпа А.О Просвещение 2020 г. б/у. уровни.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История России с древнейших времен до 1914г.  Часть 1. и Часть2. У/у. 11 класс.   Н.С. Борисов,</w:t>
      </w:r>
    </w:p>
    <w:p w:rsidR="00101204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А.А. Левандовский. 2021г.Просвещение</w:t>
      </w:r>
    </w:p>
    <w:p w:rsidR="000120C5" w:rsidRPr="001F21E6" w:rsidRDefault="00101204" w:rsidP="00101204">
      <w:pPr>
        <w:pStyle w:val="a5"/>
        <w:numPr>
          <w:ilvl w:val="0"/>
          <w:numId w:val="14"/>
        </w:numPr>
        <w:tabs>
          <w:tab w:val="left" w:pos="9214"/>
        </w:tabs>
        <w:spacing w:line="276" w:lineRule="auto"/>
        <w:ind w:left="-284" w:hanging="284"/>
        <w:rPr>
          <w:sz w:val="24"/>
          <w:szCs w:val="24"/>
        </w:rPr>
      </w:pPr>
      <w:r w:rsidRPr="001F21E6">
        <w:rPr>
          <w:sz w:val="24"/>
          <w:szCs w:val="24"/>
        </w:rPr>
        <w:t>В.В. Артемов История: учебник для студ. учреждений СПО. – М.: Издательский центр «Академия», 2020</w:t>
      </w:r>
    </w:p>
    <w:p w:rsidR="00B0273F" w:rsidRPr="001F21E6" w:rsidRDefault="00B0273F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u w:val="single"/>
        </w:rPr>
      </w:pPr>
      <w:r w:rsidRPr="001F21E6">
        <w:rPr>
          <w:sz w:val="24"/>
          <w:szCs w:val="24"/>
          <w:u w:val="single"/>
        </w:rPr>
        <w:t>Дополнительные источники:</w:t>
      </w:r>
    </w:p>
    <w:p w:rsidR="00C254BE" w:rsidRPr="001F21E6" w:rsidRDefault="00C254BE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 xml:space="preserve">1.История Отечества с древнейших времен до начала XXI века: Учеб.пособие. </w:t>
      </w:r>
      <w:r w:rsidRPr="001F21E6">
        <w:rPr>
          <w:sz w:val="24"/>
          <w:szCs w:val="24"/>
        </w:rPr>
        <w:tab/>
        <w:t xml:space="preserve"> Под ред. М.В. Зотовой. - М.:</w:t>
      </w:r>
      <w:r w:rsidR="00655A9E" w:rsidRPr="001F21E6">
        <w:rPr>
          <w:sz w:val="24"/>
          <w:szCs w:val="24"/>
        </w:rPr>
        <w:t xml:space="preserve"> ООО «Издательство Астрель», 20</w:t>
      </w:r>
      <w:r w:rsidR="00B17D94" w:rsidRPr="001F21E6">
        <w:rPr>
          <w:sz w:val="24"/>
          <w:szCs w:val="24"/>
        </w:rPr>
        <w:t>19</w:t>
      </w:r>
      <w:r w:rsidRPr="001F21E6">
        <w:rPr>
          <w:sz w:val="24"/>
          <w:szCs w:val="24"/>
        </w:rPr>
        <w:t>.</w:t>
      </w:r>
    </w:p>
    <w:p w:rsidR="000120C5" w:rsidRPr="001F21E6" w:rsidRDefault="006A6ECE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2. А.Б. Безбородов</w:t>
      </w:r>
      <w:r w:rsidR="00655A9E" w:rsidRPr="001F21E6">
        <w:rPr>
          <w:sz w:val="24"/>
          <w:szCs w:val="24"/>
        </w:rPr>
        <w:t>.</w:t>
      </w:r>
      <w:r w:rsidRPr="001F21E6">
        <w:rPr>
          <w:sz w:val="24"/>
          <w:szCs w:val="24"/>
        </w:rPr>
        <w:t xml:space="preserve">История России в новейшее время: 1985-2009. - </w:t>
      </w:r>
      <w:r w:rsidR="00B17D94" w:rsidRPr="001F21E6">
        <w:rPr>
          <w:sz w:val="24"/>
          <w:szCs w:val="24"/>
        </w:rPr>
        <w:t>М.: Просвещение, 2019</w:t>
      </w:r>
      <w:r w:rsidRPr="001F21E6">
        <w:rPr>
          <w:sz w:val="24"/>
          <w:szCs w:val="24"/>
        </w:rPr>
        <w:t xml:space="preserve">.   </w:t>
      </w:r>
    </w:p>
    <w:p w:rsidR="00655A9E" w:rsidRPr="001F21E6" w:rsidRDefault="006A6ECE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3. И.Н. Ионов</w:t>
      </w:r>
      <w:r w:rsidR="00655A9E" w:rsidRPr="001F21E6">
        <w:rPr>
          <w:sz w:val="24"/>
          <w:szCs w:val="24"/>
        </w:rPr>
        <w:t>.</w:t>
      </w:r>
      <w:r w:rsidRPr="001F21E6">
        <w:rPr>
          <w:sz w:val="24"/>
          <w:szCs w:val="24"/>
        </w:rPr>
        <w:t xml:space="preserve"> История международных отношений и внешней политики СССР 1917-1987 </w:t>
      </w:r>
      <w:r w:rsidR="00936255" w:rsidRPr="001F21E6">
        <w:rPr>
          <w:sz w:val="24"/>
          <w:szCs w:val="24"/>
        </w:rPr>
        <w:t>гг.</w:t>
      </w:r>
      <w:r w:rsidRPr="001F21E6">
        <w:rPr>
          <w:sz w:val="24"/>
          <w:szCs w:val="24"/>
        </w:rPr>
        <w:t xml:space="preserve">     </w:t>
      </w:r>
      <w:r w:rsidR="00B17D94" w:rsidRPr="001F21E6">
        <w:rPr>
          <w:sz w:val="24"/>
          <w:szCs w:val="24"/>
        </w:rPr>
        <w:t>-М.: Наука, 2019</w:t>
      </w:r>
      <w:r w:rsidR="00655A9E" w:rsidRPr="001F21E6">
        <w:rPr>
          <w:sz w:val="24"/>
          <w:szCs w:val="24"/>
        </w:rPr>
        <w:t>.</w:t>
      </w:r>
    </w:p>
    <w:p w:rsidR="006D3EFD" w:rsidRPr="001F21E6" w:rsidRDefault="00025C06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u w:val="single"/>
        </w:rPr>
      </w:pPr>
      <w:r w:rsidRPr="001F21E6">
        <w:rPr>
          <w:sz w:val="24"/>
          <w:szCs w:val="24"/>
          <w:u w:val="single"/>
        </w:rPr>
        <w:t>3.2.</w:t>
      </w:r>
      <w:r w:rsidR="001F21E6" w:rsidRPr="001F21E6">
        <w:rPr>
          <w:sz w:val="24"/>
          <w:szCs w:val="24"/>
          <w:u w:val="single"/>
        </w:rPr>
        <w:t xml:space="preserve"> Электронные</w:t>
      </w:r>
      <w:r w:rsidR="00B0273F" w:rsidRPr="001F21E6">
        <w:rPr>
          <w:sz w:val="24"/>
          <w:szCs w:val="24"/>
          <w:u w:val="single"/>
        </w:rPr>
        <w:t xml:space="preserve"> издания (электронные ресурсы):</w:t>
      </w:r>
    </w:p>
    <w:p w:rsidR="00DA3153" w:rsidRPr="001F21E6" w:rsidRDefault="001D5F84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shd w:val="clear" w:color="auto" w:fill="FFFFFF"/>
        </w:rPr>
      </w:pPr>
      <w:r w:rsidRPr="001F21E6">
        <w:rPr>
          <w:sz w:val="24"/>
          <w:szCs w:val="24"/>
          <w:shd w:val="clear" w:color="auto" w:fill="FFFFFF"/>
        </w:rPr>
        <w:t>1</w:t>
      </w:r>
      <w:r w:rsidR="006D3EFD" w:rsidRPr="001F21E6">
        <w:rPr>
          <w:sz w:val="24"/>
          <w:szCs w:val="24"/>
          <w:shd w:val="clear" w:color="auto" w:fill="FFFFFF"/>
        </w:rPr>
        <w:t xml:space="preserve">. </w:t>
      </w:r>
      <w:hyperlink r:id="rId10" w:history="1">
        <w:r w:rsidR="00DA3153" w:rsidRPr="001F21E6">
          <w:rPr>
            <w:rStyle w:val="a7"/>
            <w:color w:val="auto"/>
            <w:sz w:val="24"/>
            <w:szCs w:val="24"/>
            <w:shd w:val="clear" w:color="auto" w:fill="FFFFFF"/>
          </w:rPr>
          <w:t>www.bоok.ru</w:t>
        </w:r>
      </w:hyperlink>
      <w:r w:rsidR="00B476D0" w:rsidRPr="001F21E6">
        <w:rPr>
          <w:sz w:val="24"/>
          <w:szCs w:val="24"/>
          <w:shd w:val="clear" w:color="auto" w:fill="FFFFFF"/>
        </w:rPr>
        <w:t>.</w:t>
      </w:r>
      <w:r w:rsidR="00DA3153" w:rsidRPr="001F21E6">
        <w:rPr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</w:t>
      </w:r>
    </w:p>
    <w:p w:rsidR="006D3EFD" w:rsidRPr="001F21E6" w:rsidRDefault="00B476D0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shd w:val="clear" w:color="auto" w:fill="FFFFFF"/>
        </w:rPr>
      </w:pPr>
      <w:r w:rsidRPr="001F21E6">
        <w:rPr>
          <w:iCs/>
          <w:sz w:val="24"/>
          <w:szCs w:val="24"/>
          <w:shd w:val="clear" w:color="auto" w:fill="FFFFFF"/>
        </w:rPr>
        <w:t xml:space="preserve">2. </w:t>
      </w:r>
      <w:r w:rsidR="006D3EFD" w:rsidRPr="001F21E6">
        <w:rPr>
          <w:iCs/>
          <w:sz w:val="24"/>
          <w:szCs w:val="24"/>
          <w:shd w:val="clear" w:color="auto" w:fill="FFFFFF"/>
        </w:rPr>
        <w:t>Зуев, М. Н. </w:t>
      </w:r>
      <w:r w:rsidR="006D3EFD" w:rsidRPr="001F21E6">
        <w:rPr>
          <w:sz w:val="24"/>
          <w:szCs w:val="24"/>
          <w:shd w:val="clear" w:color="auto" w:fill="FFFFFF"/>
        </w:rPr>
        <w:t xml:space="preserve">История России ХХ - начала ХХI века </w:t>
      </w:r>
      <w:r w:rsidR="006D3EFD" w:rsidRPr="001F21E6">
        <w:rPr>
          <w:sz w:val="24"/>
          <w:szCs w:val="24"/>
        </w:rPr>
        <w:t>[Электронный ресурс]</w:t>
      </w:r>
      <w:r w:rsidR="006D3EFD" w:rsidRPr="001F21E6">
        <w:rPr>
          <w:sz w:val="24"/>
          <w:szCs w:val="24"/>
          <w:shd w:val="clear" w:color="auto" w:fill="FFFFFF"/>
        </w:rPr>
        <w:t>: учебник и практикум для СПО / М. Н. Зуев, С</w:t>
      </w:r>
      <w:r w:rsidR="00B17D94" w:rsidRPr="001F21E6">
        <w:rPr>
          <w:sz w:val="24"/>
          <w:szCs w:val="24"/>
          <w:shd w:val="clear" w:color="auto" w:fill="FFFFFF"/>
        </w:rPr>
        <w:t xml:space="preserve">. Я. Лавренов. - </w:t>
      </w:r>
      <w:r w:rsidR="00936255" w:rsidRPr="001F21E6">
        <w:rPr>
          <w:sz w:val="24"/>
          <w:szCs w:val="24"/>
          <w:shd w:val="clear" w:color="auto" w:fill="FFFFFF"/>
        </w:rPr>
        <w:t>М.: Юрайт</w:t>
      </w:r>
      <w:r w:rsidR="00B17D94" w:rsidRPr="001F21E6">
        <w:rPr>
          <w:sz w:val="24"/>
          <w:szCs w:val="24"/>
          <w:shd w:val="clear" w:color="auto" w:fill="FFFFFF"/>
        </w:rPr>
        <w:t>, 2019</w:t>
      </w:r>
      <w:r w:rsidR="006D3EFD" w:rsidRPr="001F21E6">
        <w:rPr>
          <w:sz w:val="24"/>
          <w:szCs w:val="24"/>
          <w:shd w:val="clear" w:color="auto" w:fill="FFFFFF"/>
        </w:rPr>
        <w:t xml:space="preserve">. - 299 с.  </w:t>
      </w:r>
      <w:hyperlink r:id="rId11" w:anchor="page/1" w:history="1">
        <w:r w:rsidR="006D3EFD" w:rsidRPr="001F21E6">
          <w:rPr>
            <w:rStyle w:val="a7"/>
            <w:color w:val="auto"/>
            <w:sz w:val="24"/>
            <w:szCs w:val="24"/>
            <w:shd w:val="clear" w:color="auto" w:fill="FFFFFF"/>
          </w:rPr>
          <w:t>https://www.biblio-online.ru/viewer/9501603F-8CA8-4A69-959D-C9EC651DE4E5#page/1</w:t>
        </w:r>
      </w:hyperlink>
    </w:p>
    <w:p w:rsidR="006D3EFD" w:rsidRPr="001F21E6" w:rsidRDefault="00B476D0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  <w:u w:val="single"/>
        </w:rPr>
      </w:pPr>
      <w:r w:rsidRPr="001F21E6">
        <w:rPr>
          <w:iCs/>
          <w:sz w:val="24"/>
          <w:szCs w:val="24"/>
          <w:shd w:val="clear" w:color="auto" w:fill="FFFFFF"/>
        </w:rPr>
        <w:t>3</w:t>
      </w:r>
      <w:r w:rsidR="006D3EFD" w:rsidRPr="001F21E6">
        <w:rPr>
          <w:iCs/>
          <w:sz w:val="24"/>
          <w:szCs w:val="24"/>
          <w:shd w:val="clear" w:color="auto" w:fill="FFFFFF"/>
        </w:rPr>
        <w:t xml:space="preserve">. </w:t>
      </w:r>
      <w:r w:rsidR="006D3EFD" w:rsidRPr="001F21E6">
        <w:rPr>
          <w:sz w:val="24"/>
          <w:szCs w:val="24"/>
          <w:shd w:val="clear" w:color="auto" w:fill="FFFFFF"/>
        </w:rPr>
        <w:t xml:space="preserve">История России (1914—2015) </w:t>
      </w:r>
      <w:r w:rsidR="006D3EFD" w:rsidRPr="001F21E6">
        <w:rPr>
          <w:sz w:val="24"/>
          <w:szCs w:val="24"/>
        </w:rPr>
        <w:t>[Электронный ресурс]</w:t>
      </w:r>
      <w:r w:rsidR="006D3EFD" w:rsidRPr="001F21E6">
        <w:rPr>
          <w:sz w:val="24"/>
          <w:szCs w:val="24"/>
          <w:shd w:val="clear" w:color="auto" w:fill="FFFFFF"/>
        </w:rPr>
        <w:t xml:space="preserve">: учебник для СПО / И. С. </w:t>
      </w:r>
      <w:r w:rsidR="00936255" w:rsidRPr="001F21E6">
        <w:rPr>
          <w:sz w:val="24"/>
          <w:szCs w:val="24"/>
          <w:shd w:val="clear" w:color="auto" w:fill="FFFFFF"/>
        </w:rPr>
        <w:t>Ратьковский;</w:t>
      </w:r>
      <w:r w:rsidR="006D3EFD" w:rsidRPr="001F21E6">
        <w:rPr>
          <w:sz w:val="24"/>
          <w:szCs w:val="24"/>
          <w:shd w:val="clear" w:color="auto" w:fill="FFFFFF"/>
        </w:rPr>
        <w:t xml:space="preserve"> под ред. М</w:t>
      </w:r>
      <w:r w:rsidR="00B17D94" w:rsidRPr="001F21E6">
        <w:rPr>
          <w:sz w:val="24"/>
          <w:szCs w:val="24"/>
          <w:shd w:val="clear" w:color="auto" w:fill="FFFFFF"/>
        </w:rPr>
        <w:t xml:space="preserve">. В. Ходякова. - </w:t>
      </w:r>
      <w:r w:rsidR="00936255" w:rsidRPr="001F21E6">
        <w:rPr>
          <w:sz w:val="24"/>
          <w:szCs w:val="24"/>
          <w:shd w:val="clear" w:color="auto" w:fill="FFFFFF"/>
        </w:rPr>
        <w:t>М.: Юрайт</w:t>
      </w:r>
      <w:r w:rsidR="00B17D94" w:rsidRPr="001F21E6">
        <w:rPr>
          <w:sz w:val="24"/>
          <w:szCs w:val="24"/>
          <w:shd w:val="clear" w:color="auto" w:fill="FFFFFF"/>
        </w:rPr>
        <w:t>, 2020</w:t>
      </w:r>
      <w:r w:rsidR="006D3EFD" w:rsidRPr="001F21E6">
        <w:rPr>
          <w:sz w:val="24"/>
          <w:szCs w:val="24"/>
          <w:shd w:val="clear" w:color="auto" w:fill="FFFFFF"/>
        </w:rPr>
        <w:t xml:space="preserve">. - 552 с. </w:t>
      </w:r>
      <w:hyperlink r:id="rId12" w:anchor="page/1" w:history="1">
        <w:r w:rsidR="006D3EFD" w:rsidRPr="001F21E6">
          <w:rPr>
            <w:rStyle w:val="a7"/>
            <w:color w:val="auto"/>
            <w:sz w:val="24"/>
            <w:szCs w:val="24"/>
            <w:shd w:val="clear" w:color="auto" w:fill="FFFFFF"/>
          </w:rPr>
          <w:t>https://www.biblio-online.ru/viewer/0952E6E5-00D1-4370-AD7D-0DC18A1FCC2D#page/1</w:t>
        </w:r>
      </w:hyperlink>
    </w:p>
    <w:p w:rsidR="006D3EFD" w:rsidRPr="001F21E6" w:rsidRDefault="00B476D0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  <w:shd w:val="clear" w:color="auto" w:fill="FFFFFF"/>
        </w:rPr>
        <w:t>4</w:t>
      </w:r>
      <w:r w:rsidR="006D3EFD" w:rsidRPr="001F21E6">
        <w:rPr>
          <w:sz w:val="24"/>
          <w:szCs w:val="24"/>
          <w:shd w:val="clear" w:color="auto" w:fill="FFFFFF"/>
        </w:rPr>
        <w:t xml:space="preserve">. История России XX - начала XXI века </w:t>
      </w:r>
      <w:r w:rsidR="006D3EFD" w:rsidRPr="001F21E6">
        <w:rPr>
          <w:sz w:val="24"/>
          <w:szCs w:val="24"/>
        </w:rPr>
        <w:t>[Электронный ресурс]</w:t>
      </w:r>
      <w:r w:rsidR="006D3EFD" w:rsidRPr="001F21E6">
        <w:rPr>
          <w:sz w:val="24"/>
          <w:szCs w:val="24"/>
          <w:shd w:val="clear" w:color="auto" w:fill="FFFFFF"/>
        </w:rPr>
        <w:t>: учебник для СПО / Д. О. Чураков [и др.</w:t>
      </w:r>
      <w:r w:rsidR="00936255" w:rsidRPr="001F21E6">
        <w:rPr>
          <w:sz w:val="24"/>
          <w:szCs w:val="24"/>
          <w:shd w:val="clear" w:color="auto" w:fill="FFFFFF"/>
        </w:rPr>
        <w:t>];</w:t>
      </w:r>
      <w:r w:rsidR="006D3EFD" w:rsidRPr="001F21E6">
        <w:rPr>
          <w:sz w:val="24"/>
          <w:szCs w:val="24"/>
          <w:shd w:val="clear" w:color="auto" w:fill="FFFFFF"/>
        </w:rPr>
        <w:t xml:space="preserve"> под ред. Д. О. Чуракова, С. А. Саркисяна. — 2-е изд., перераб. и доп.</w:t>
      </w:r>
      <w:r w:rsidR="00B17D94" w:rsidRPr="001F21E6">
        <w:rPr>
          <w:sz w:val="24"/>
          <w:szCs w:val="24"/>
          <w:shd w:val="clear" w:color="auto" w:fill="FFFFFF"/>
        </w:rPr>
        <w:t xml:space="preserve"> — </w:t>
      </w:r>
      <w:r w:rsidR="00936255" w:rsidRPr="001F21E6">
        <w:rPr>
          <w:sz w:val="24"/>
          <w:szCs w:val="24"/>
          <w:shd w:val="clear" w:color="auto" w:fill="FFFFFF"/>
        </w:rPr>
        <w:t>М.:</w:t>
      </w:r>
      <w:r w:rsidR="00B17D94" w:rsidRPr="001F21E6">
        <w:rPr>
          <w:sz w:val="24"/>
          <w:szCs w:val="24"/>
          <w:shd w:val="clear" w:color="auto" w:fill="FFFFFF"/>
        </w:rPr>
        <w:t xml:space="preserve"> Издательство Юрайт, 2020</w:t>
      </w:r>
      <w:r w:rsidR="006D3EFD" w:rsidRPr="001F21E6">
        <w:rPr>
          <w:sz w:val="24"/>
          <w:szCs w:val="24"/>
          <w:shd w:val="clear" w:color="auto" w:fill="FFFFFF"/>
        </w:rPr>
        <w:t xml:space="preserve">. — 270 с. </w:t>
      </w:r>
      <w:hyperlink r:id="rId13" w:anchor="page/1" w:history="1">
        <w:r w:rsidR="006D3EFD" w:rsidRPr="001F21E6">
          <w:rPr>
            <w:rStyle w:val="a7"/>
            <w:color w:val="auto"/>
            <w:sz w:val="24"/>
            <w:szCs w:val="24"/>
            <w:shd w:val="clear" w:color="auto" w:fill="FFFFFF"/>
          </w:rPr>
          <w:t>https://www.biblio-online.ru/viewer/62A2CA1C-4C9A-427B-9EE7-FDF97A4253AD#page/1</w:t>
        </w:r>
      </w:hyperlink>
    </w:p>
    <w:p w:rsidR="006D3EFD" w:rsidRPr="001F21E6" w:rsidRDefault="00B476D0" w:rsidP="00101204">
      <w:pPr>
        <w:pStyle w:val="a5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1F21E6">
        <w:rPr>
          <w:iCs/>
          <w:sz w:val="24"/>
          <w:szCs w:val="24"/>
          <w:shd w:val="clear" w:color="auto" w:fill="FFFFFF"/>
        </w:rPr>
        <w:lastRenderedPageBreak/>
        <w:t>5</w:t>
      </w:r>
      <w:r w:rsidR="006D3EFD" w:rsidRPr="001F21E6">
        <w:rPr>
          <w:iCs/>
          <w:sz w:val="24"/>
          <w:szCs w:val="24"/>
          <w:shd w:val="clear" w:color="auto" w:fill="FFFFFF"/>
        </w:rPr>
        <w:t>. Кириллов, В. В. </w:t>
      </w:r>
      <w:r w:rsidR="006D3EFD" w:rsidRPr="001F21E6">
        <w:rPr>
          <w:sz w:val="24"/>
          <w:szCs w:val="24"/>
          <w:shd w:val="clear" w:color="auto" w:fill="FFFFFF"/>
        </w:rPr>
        <w:t xml:space="preserve">История России в 2 ч. – Ч. 2. ХХ век - начало ХХI века </w:t>
      </w:r>
      <w:r w:rsidR="006D3EFD" w:rsidRPr="001F21E6">
        <w:rPr>
          <w:sz w:val="24"/>
          <w:szCs w:val="24"/>
        </w:rPr>
        <w:t>[Электронный ресурс]</w:t>
      </w:r>
      <w:r w:rsidR="006D3EFD" w:rsidRPr="001F21E6">
        <w:rPr>
          <w:sz w:val="24"/>
          <w:szCs w:val="24"/>
          <w:shd w:val="clear" w:color="auto" w:fill="FFFFFF"/>
        </w:rPr>
        <w:t>: учебник для СПО / В. В. Кирил</w:t>
      </w:r>
      <w:r w:rsidR="00B17D94" w:rsidRPr="001F21E6">
        <w:rPr>
          <w:sz w:val="24"/>
          <w:szCs w:val="24"/>
          <w:shd w:val="clear" w:color="auto" w:fill="FFFFFF"/>
        </w:rPr>
        <w:t xml:space="preserve">лов. - </w:t>
      </w:r>
      <w:r w:rsidR="00936255" w:rsidRPr="001F21E6">
        <w:rPr>
          <w:sz w:val="24"/>
          <w:szCs w:val="24"/>
          <w:shd w:val="clear" w:color="auto" w:fill="FFFFFF"/>
        </w:rPr>
        <w:t>М.: Юрайт</w:t>
      </w:r>
      <w:r w:rsidR="00B17D94" w:rsidRPr="001F21E6">
        <w:rPr>
          <w:sz w:val="24"/>
          <w:szCs w:val="24"/>
          <w:shd w:val="clear" w:color="auto" w:fill="FFFFFF"/>
        </w:rPr>
        <w:t>, 2020</w:t>
      </w:r>
      <w:r w:rsidR="006D3EFD" w:rsidRPr="001F21E6">
        <w:rPr>
          <w:sz w:val="24"/>
          <w:szCs w:val="24"/>
          <w:shd w:val="clear" w:color="auto" w:fill="FFFFFF"/>
        </w:rPr>
        <w:t xml:space="preserve">. — 275 с. </w:t>
      </w:r>
      <w:hyperlink r:id="rId14" w:anchor="page/1" w:history="1">
        <w:r w:rsidR="006D3EFD" w:rsidRPr="001F21E6">
          <w:rPr>
            <w:rStyle w:val="a7"/>
            <w:color w:val="auto"/>
            <w:sz w:val="24"/>
            <w:szCs w:val="24"/>
            <w:shd w:val="clear" w:color="auto" w:fill="FFFFFF"/>
          </w:rPr>
          <w:t>https://www.biblio-online.ru/viewer/0A8F62DE-A732-462E-A346-A7BFA1CBCBBE#page/1</w:t>
        </w:r>
      </w:hyperlink>
    </w:p>
    <w:p w:rsidR="004558EF" w:rsidRPr="001F21E6" w:rsidRDefault="00B476D0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  <w:r w:rsidRPr="001F21E6">
        <w:rPr>
          <w:sz w:val="24"/>
          <w:szCs w:val="24"/>
          <w:shd w:val="clear" w:color="auto" w:fill="FFFFFF"/>
        </w:rPr>
        <w:t>6</w:t>
      </w:r>
      <w:r w:rsidR="006721D7" w:rsidRPr="001F21E6">
        <w:rPr>
          <w:sz w:val="24"/>
          <w:szCs w:val="24"/>
          <w:shd w:val="clear" w:color="auto" w:fill="FFFFFF"/>
        </w:rPr>
        <w:t>.</w:t>
      </w:r>
      <w:r w:rsidR="004558EF" w:rsidRPr="001F21E6">
        <w:rPr>
          <w:iCs/>
          <w:sz w:val="24"/>
          <w:szCs w:val="24"/>
          <w:shd w:val="clear" w:color="auto" w:fill="FFFFFF"/>
        </w:rPr>
        <w:t xml:space="preserve"> Пленков, О. Ю. Новейшая история [Электронный ресурс]: учебник для СПО / </w:t>
      </w:r>
      <w:r w:rsidR="00B17D94" w:rsidRPr="001F21E6">
        <w:rPr>
          <w:iCs/>
          <w:sz w:val="24"/>
          <w:szCs w:val="24"/>
          <w:shd w:val="clear" w:color="auto" w:fill="FFFFFF"/>
        </w:rPr>
        <w:t xml:space="preserve">О. Ю. Пленков. - </w:t>
      </w:r>
      <w:r w:rsidR="00936255" w:rsidRPr="001F21E6">
        <w:rPr>
          <w:iCs/>
          <w:sz w:val="24"/>
          <w:szCs w:val="24"/>
          <w:shd w:val="clear" w:color="auto" w:fill="FFFFFF"/>
        </w:rPr>
        <w:t>М.: Юрайт</w:t>
      </w:r>
      <w:r w:rsidR="00B17D94" w:rsidRPr="001F21E6">
        <w:rPr>
          <w:iCs/>
          <w:sz w:val="24"/>
          <w:szCs w:val="24"/>
          <w:shd w:val="clear" w:color="auto" w:fill="FFFFFF"/>
        </w:rPr>
        <w:t>, 2020</w:t>
      </w:r>
      <w:r w:rsidR="004558EF" w:rsidRPr="001F21E6">
        <w:rPr>
          <w:iCs/>
          <w:sz w:val="24"/>
          <w:szCs w:val="24"/>
          <w:shd w:val="clear" w:color="auto" w:fill="FFFFFF"/>
        </w:rPr>
        <w:t xml:space="preserve">. — 399 с. </w:t>
      </w:r>
      <w:hyperlink r:id="rId15" w:anchor="page/1" w:history="1">
        <w:r w:rsidR="004558EF" w:rsidRPr="001F21E6">
          <w:rPr>
            <w:rStyle w:val="a7"/>
            <w:iCs/>
            <w:color w:val="auto"/>
            <w:sz w:val="24"/>
            <w:szCs w:val="24"/>
            <w:shd w:val="clear" w:color="auto" w:fill="FFFFFF"/>
          </w:rPr>
          <w:t>https://www.biblio-online.ru/viewer/67F5BE1C-7181-4E2A-B229-0CC75363E50F#page/1</w:t>
        </w:r>
      </w:hyperlink>
    </w:p>
    <w:p w:rsidR="004558EF" w:rsidRPr="001F21E6" w:rsidRDefault="004558EF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642A75" w:rsidRPr="001F21E6" w:rsidRDefault="00642A75" w:rsidP="00101204">
      <w:pPr>
        <w:pStyle w:val="a5"/>
        <w:tabs>
          <w:tab w:val="left" w:pos="9214"/>
        </w:tabs>
        <w:spacing w:line="276" w:lineRule="auto"/>
        <w:ind w:left="-426"/>
        <w:rPr>
          <w:iCs/>
          <w:sz w:val="24"/>
          <w:szCs w:val="24"/>
          <w:u w:val="single"/>
          <w:shd w:val="clear" w:color="auto" w:fill="FFFFFF"/>
        </w:rPr>
      </w:pPr>
    </w:p>
    <w:p w:rsidR="001F21E6" w:rsidRDefault="001F21E6">
      <w:pPr>
        <w:rPr>
          <w:rFonts w:eastAsia="Calibri"/>
          <w:b/>
          <w:bCs/>
          <w:caps/>
        </w:rPr>
      </w:pPr>
      <w:r>
        <w:rPr>
          <w:caps/>
        </w:rPr>
        <w:br w:type="page"/>
      </w:r>
    </w:p>
    <w:p w:rsidR="00057FA4" w:rsidRPr="001F21E6" w:rsidRDefault="004E0586" w:rsidP="009362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1F21E6"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4. Контроль и оценка результатов </w:t>
      </w:r>
      <w:r w:rsidR="00936255" w:rsidRPr="001F21E6">
        <w:rPr>
          <w:rFonts w:ascii="Times New Roman" w:hAnsi="Times New Roman"/>
          <w:caps/>
          <w:color w:val="auto"/>
          <w:sz w:val="24"/>
          <w:szCs w:val="24"/>
        </w:rPr>
        <w:t>ОСВОЕНИЯ УЧЕБНОЙ</w:t>
      </w:r>
      <w:r w:rsidR="00057FA4" w:rsidRPr="001F21E6">
        <w:rPr>
          <w:rFonts w:ascii="Times New Roman" w:hAnsi="Times New Roman"/>
          <w:caps/>
          <w:color w:val="auto"/>
          <w:sz w:val="24"/>
          <w:szCs w:val="24"/>
        </w:rPr>
        <w:t xml:space="preserve"> ДИСЦИПОДисципли</w:t>
      </w:r>
    </w:p>
    <w:p w:rsidR="004E0586" w:rsidRPr="001F21E6" w:rsidRDefault="004E0586" w:rsidP="001012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/>
        <w:rPr>
          <w:color w:val="auto"/>
          <w:sz w:val="24"/>
          <w:szCs w:val="24"/>
        </w:rPr>
      </w:pPr>
      <w:r w:rsidRPr="001F21E6">
        <w:rPr>
          <w:color w:val="auto"/>
          <w:sz w:val="24"/>
          <w:szCs w:val="24"/>
        </w:rPr>
        <w:t>Контроль и оценка результатов освоения дисциплины осуществля</w:t>
      </w:r>
      <w:r w:rsidR="00D06117" w:rsidRPr="001F21E6">
        <w:rPr>
          <w:color w:val="auto"/>
          <w:sz w:val="24"/>
          <w:szCs w:val="24"/>
        </w:rPr>
        <w:t xml:space="preserve">ется преподавателем в процессе </w:t>
      </w:r>
      <w:r w:rsidRPr="001F21E6">
        <w:rPr>
          <w:color w:val="auto"/>
          <w:sz w:val="24"/>
          <w:szCs w:val="24"/>
        </w:rPr>
        <w:t>тестирования, а также выполнения обучающимися</w:t>
      </w:r>
      <w:r w:rsidR="000120C5" w:rsidRPr="001F21E6">
        <w:rPr>
          <w:color w:val="auto"/>
          <w:sz w:val="24"/>
          <w:szCs w:val="24"/>
        </w:rPr>
        <w:t xml:space="preserve"> </w:t>
      </w:r>
      <w:r w:rsidR="00D06117" w:rsidRPr="001F21E6">
        <w:rPr>
          <w:color w:val="auto"/>
          <w:sz w:val="24"/>
          <w:szCs w:val="24"/>
        </w:rPr>
        <w:t>индивидуальных заданий, сообщений, рефератов.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3"/>
        <w:gridCol w:w="3499"/>
      </w:tblGrid>
      <w:tr w:rsidR="002D169A" w:rsidRPr="001F21E6" w:rsidTr="00101204"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Результаты обучения</w:t>
            </w:r>
          </w:p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Формы контроля результатов обучения </w:t>
            </w:r>
          </w:p>
        </w:tc>
      </w:tr>
      <w:tr w:rsidR="002D169A" w:rsidRPr="001F21E6" w:rsidTr="00642A75">
        <w:trPr>
          <w:trHeight w:val="9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Уметь:</w:t>
            </w:r>
          </w:p>
          <w:p w:rsidR="002D169A" w:rsidRPr="001F21E6" w:rsidRDefault="00CE6E64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орие</w:t>
            </w:r>
            <w:r w:rsidR="00E37DA7" w:rsidRPr="001F21E6">
              <w:rPr>
                <w:sz w:val="24"/>
                <w:szCs w:val="24"/>
              </w:rPr>
              <w:t>нтироваться в современной эконо</w:t>
            </w:r>
            <w:r w:rsidR="002D169A" w:rsidRPr="001F21E6">
              <w:rPr>
                <w:sz w:val="24"/>
                <w:szCs w:val="24"/>
              </w:rPr>
              <w:t>мической, политической и культурной ситуации в России и мире;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</w:p>
          <w:p w:rsidR="002D169A" w:rsidRPr="001F21E6" w:rsidRDefault="00D06117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письменный </w:t>
            </w:r>
            <w:r w:rsidR="002D169A" w:rsidRPr="001F21E6">
              <w:rPr>
                <w:sz w:val="24"/>
                <w:szCs w:val="24"/>
              </w:rPr>
              <w:t xml:space="preserve"> опрос</w:t>
            </w:r>
          </w:p>
        </w:tc>
      </w:tr>
      <w:tr w:rsidR="002D169A" w:rsidRPr="001F21E6" w:rsidTr="00642A75">
        <w:trPr>
          <w:trHeight w:val="981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CE6E64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выявлять  взаимосвязь  отечественных,  региональных,  мировых социально - экономических, политических и культурных проблем.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тестирование</w:t>
            </w:r>
          </w:p>
        </w:tc>
      </w:tr>
      <w:tr w:rsidR="002D169A" w:rsidRPr="001F21E6" w:rsidTr="00642A75">
        <w:trPr>
          <w:trHeight w:val="980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Знать:</w:t>
            </w:r>
          </w:p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 </w:t>
            </w:r>
            <w:r w:rsidR="002D169A" w:rsidRPr="001F21E6">
              <w:rPr>
                <w:sz w:val="24"/>
                <w:szCs w:val="24"/>
              </w:rPr>
              <w:t>основные направления развития ключевых регионов мира на рубеже в</w:t>
            </w:r>
            <w:r w:rsidR="00D460F2" w:rsidRPr="001F21E6">
              <w:rPr>
                <w:sz w:val="24"/>
                <w:szCs w:val="24"/>
              </w:rPr>
              <w:t xml:space="preserve">еков </w:t>
            </w:r>
            <w:r w:rsidR="002D169A" w:rsidRPr="001F21E6">
              <w:rPr>
                <w:sz w:val="24"/>
                <w:szCs w:val="24"/>
              </w:rPr>
              <w:t xml:space="preserve">(XX и XXI </w:t>
            </w:r>
            <w:r w:rsidR="00936255" w:rsidRPr="001F21E6">
              <w:rPr>
                <w:sz w:val="24"/>
                <w:szCs w:val="24"/>
              </w:rPr>
              <w:t>в. в</w:t>
            </w:r>
            <w:r w:rsidR="002D169A" w:rsidRPr="001F21E6">
              <w:rPr>
                <w:sz w:val="24"/>
                <w:szCs w:val="24"/>
              </w:rPr>
              <w:t>.)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E37DA7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письменный опрос </w:t>
            </w:r>
          </w:p>
        </w:tc>
      </w:tr>
      <w:tr w:rsidR="002D169A" w:rsidRPr="001F21E6" w:rsidTr="00101204">
        <w:trPr>
          <w:trHeight w:val="87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 xml:space="preserve">сущность и причины локальных, региональных, межгосударственных конфликтов в конце XX - начале XXI </w:t>
            </w:r>
            <w:r w:rsidR="00936255" w:rsidRPr="001F21E6">
              <w:rPr>
                <w:sz w:val="24"/>
                <w:szCs w:val="24"/>
              </w:rPr>
              <w:t>в. в</w:t>
            </w:r>
            <w:r w:rsidR="002D169A" w:rsidRPr="001F21E6">
              <w:rPr>
                <w:sz w:val="24"/>
                <w:szCs w:val="24"/>
              </w:rPr>
              <w:t>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устный фронтальный опрос</w:t>
            </w:r>
          </w:p>
        </w:tc>
      </w:tr>
      <w:tr w:rsidR="002D169A" w:rsidRPr="001F21E6" w:rsidTr="00642A75">
        <w:trPr>
          <w:trHeight w:val="987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основные процессы (инте</w:t>
            </w:r>
            <w:r w:rsidR="00C33EF9" w:rsidRPr="001F21E6">
              <w:rPr>
                <w:sz w:val="24"/>
                <w:szCs w:val="24"/>
              </w:rPr>
              <w:t>г</w:t>
            </w:r>
            <w:r w:rsidR="002D169A" w:rsidRPr="001F21E6">
              <w:rPr>
                <w:sz w:val="24"/>
                <w:szCs w:val="24"/>
              </w:rPr>
              <w:t>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451A15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оценка </w:t>
            </w:r>
            <w:r w:rsidR="002D169A" w:rsidRPr="001F21E6">
              <w:rPr>
                <w:sz w:val="24"/>
                <w:szCs w:val="24"/>
              </w:rPr>
              <w:t>выполнения индивидуального задания</w:t>
            </w:r>
          </w:p>
        </w:tc>
      </w:tr>
      <w:tr w:rsidR="002D169A" w:rsidRPr="001F21E6" w:rsidTr="00101204">
        <w:trPr>
          <w:trHeight w:val="585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назначение ООН, НАТО, ЕС и др. организаций и основные направления их деятельности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 защита </w:t>
            </w:r>
            <w:r w:rsidR="009D04F3" w:rsidRPr="001F21E6">
              <w:rPr>
                <w:sz w:val="24"/>
                <w:szCs w:val="24"/>
              </w:rPr>
              <w:t>рефератов</w:t>
            </w:r>
          </w:p>
        </w:tc>
      </w:tr>
      <w:tr w:rsidR="002D169A" w:rsidRPr="001F21E6" w:rsidTr="00642A75">
        <w:trPr>
          <w:trHeight w:val="612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роль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2D169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тестирование</w:t>
            </w:r>
          </w:p>
        </w:tc>
      </w:tr>
      <w:tr w:rsidR="002D169A" w:rsidRPr="001F21E6" w:rsidTr="00101204">
        <w:trPr>
          <w:trHeight w:val="831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9A" w:rsidRPr="001F21E6" w:rsidRDefault="005A38AA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- </w:t>
            </w:r>
            <w:r w:rsidR="002D169A" w:rsidRPr="001F21E6">
              <w:rPr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9A" w:rsidRPr="001F21E6" w:rsidRDefault="00985C16" w:rsidP="00101204">
            <w:pPr>
              <w:pStyle w:val="a5"/>
              <w:tabs>
                <w:tab w:val="left" w:pos="9214"/>
              </w:tabs>
              <w:spacing w:line="276" w:lineRule="auto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>э</w:t>
            </w:r>
            <w:r w:rsidR="002D169A" w:rsidRPr="001F21E6">
              <w:rPr>
                <w:sz w:val="24"/>
                <w:szCs w:val="24"/>
              </w:rPr>
              <w:t xml:space="preserve">кспертная оценка выполнения </w:t>
            </w:r>
            <w:r w:rsidR="009D04F3" w:rsidRPr="001F21E6">
              <w:rPr>
                <w:sz w:val="24"/>
                <w:szCs w:val="24"/>
              </w:rPr>
              <w:t>самостоятельной</w:t>
            </w:r>
            <w:r w:rsidR="002D169A" w:rsidRPr="001F21E6">
              <w:rPr>
                <w:sz w:val="24"/>
                <w:szCs w:val="24"/>
              </w:rPr>
              <w:t xml:space="preserve"> работы</w:t>
            </w:r>
          </w:p>
        </w:tc>
      </w:tr>
      <w:tr w:rsidR="00985C16" w:rsidRPr="001F21E6" w:rsidTr="00101204">
        <w:trPr>
          <w:trHeight w:val="159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C16" w:rsidRPr="001F21E6" w:rsidRDefault="00427E35" w:rsidP="00F32B00">
            <w:pPr>
              <w:pStyle w:val="a5"/>
              <w:tabs>
                <w:tab w:val="left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Промежуточная </w:t>
            </w:r>
            <w:r w:rsidR="00985C16" w:rsidRPr="001F21E6">
              <w:rPr>
                <w:sz w:val="24"/>
                <w:szCs w:val="24"/>
              </w:rPr>
              <w:t xml:space="preserve"> аттестация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C16" w:rsidRPr="001F21E6" w:rsidRDefault="00D460F2" w:rsidP="00F32B00">
            <w:pPr>
              <w:pStyle w:val="a5"/>
              <w:tabs>
                <w:tab w:val="left" w:pos="921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F21E6">
              <w:rPr>
                <w:sz w:val="24"/>
                <w:szCs w:val="24"/>
              </w:rPr>
              <w:t xml:space="preserve">дифференцированный </w:t>
            </w:r>
            <w:r w:rsidR="00985C16" w:rsidRPr="001F21E6">
              <w:rPr>
                <w:sz w:val="24"/>
                <w:szCs w:val="24"/>
              </w:rPr>
              <w:t>зачет</w:t>
            </w:r>
          </w:p>
        </w:tc>
      </w:tr>
    </w:tbl>
    <w:p w:rsidR="002D169A" w:rsidRPr="001F21E6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2D169A" w:rsidRPr="001F21E6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2D169A" w:rsidRPr="001F21E6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642A75" w:rsidRPr="001F21E6" w:rsidRDefault="00642A75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1F21E6" w:rsidRDefault="001F21E6">
      <w:pPr>
        <w:rPr>
          <w:b/>
          <w:caps/>
        </w:rPr>
      </w:pPr>
      <w:r>
        <w:rPr>
          <w:b/>
          <w:caps/>
        </w:rPr>
        <w:br w:type="page"/>
      </w:r>
    </w:p>
    <w:p w:rsidR="002D169A" w:rsidRPr="001F21E6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101204" w:rsidRPr="001F21E6" w:rsidRDefault="00101204" w:rsidP="001F21E6">
      <w:pPr>
        <w:pStyle w:val="a5"/>
        <w:tabs>
          <w:tab w:val="left" w:pos="9214"/>
        </w:tabs>
        <w:spacing w:line="276" w:lineRule="auto"/>
        <w:ind w:left="-426"/>
        <w:jc w:val="center"/>
        <w:rPr>
          <w:b/>
          <w:bCs/>
          <w:sz w:val="24"/>
          <w:szCs w:val="24"/>
        </w:rPr>
      </w:pPr>
      <w:r w:rsidRPr="001F21E6">
        <w:rPr>
          <w:b/>
          <w:bCs/>
          <w:sz w:val="24"/>
          <w:szCs w:val="24"/>
        </w:rPr>
        <w:t>5.</w:t>
      </w:r>
      <w:r w:rsidRPr="001F21E6">
        <w:rPr>
          <w:bCs/>
          <w:sz w:val="24"/>
          <w:szCs w:val="24"/>
        </w:rPr>
        <w:t xml:space="preserve"> </w:t>
      </w:r>
      <w:r w:rsidRPr="001F21E6">
        <w:rPr>
          <w:b/>
          <w:bCs/>
          <w:sz w:val="24"/>
          <w:szCs w:val="24"/>
        </w:rPr>
        <w:t>Специальные информационно-методические условия реализации программы для инвалидов и лиц с ограниченными возможностями здоровья</w:t>
      </w:r>
      <w:r w:rsidR="003278BE" w:rsidRPr="001F21E6">
        <w:rPr>
          <w:b/>
          <w:bCs/>
          <w:sz w:val="24"/>
          <w:szCs w:val="24"/>
        </w:rPr>
        <w:t>.</w:t>
      </w:r>
    </w:p>
    <w:p w:rsidR="003278BE" w:rsidRPr="001F21E6" w:rsidRDefault="003278BE" w:rsidP="00101204">
      <w:pPr>
        <w:pStyle w:val="a5"/>
        <w:tabs>
          <w:tab w:val="left" w:pos="9214"/>
        </w:tabs>
        <w:spacing w:line="276" w:lineRule="auto"/>
        <w:ind w:left="-426"/>
        <w:rPr>
          <w:b/>
          <w:sz w:val="24"/>
          <w:szCs w:val="24"/>
          <w:shd w:val="clear" w:color="auto" w:fill="FFFFFF"/>
        </w:rPr>
      </w:pPr>
    </w:p>
    <w:p w:rsidR="00101204" w:rsidRPr="001F21E6" w:rsidRDefault="00101204" w:rsidP="00101204">
      <w:pPr>
        <w:pStyle w:val="a5"/>
        <w:spacing w:line="276" w:lineRule="auto"/>
        <w:ind w:left="-426"/>
        <w:rPr>
          <w:bCs/>
          <w:sz w:val="24"/>
          <w:szCs w:val="24"/>
        </w:rPr>
      </w:pPr>
      <w:r w:rsidRPr="001F21E6">
        <w:rPr>
          <w:sz w:val="24"/>
          <w:szCs w:val="24"/>
        </w:rPr>
        <w:tab/>
        <w:t xml:space="preserve">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</w:t>
      </w:r>
      <w:r w:rsidRPr="001F21E6">
        <w:rPr>
          <w:bCs/>
          <w:sz w:val="24"/>
          <w:szCs w:val="24"/>
        </w:rPr>
        <w:t>чивается не более чем на 1 год.</w:t>
      </w:r>
    </w:p>
    <w:p w:rsidR="00101204" w:rsidRPr="001F21E6" w:rsidRDefault="00101204" w:rsidP="00101204">
      <w:pPr>
        <w:pStyle w:val="a5"/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 xml:space="preserve">            В специальные </w:t>
      </w:r>
      <w:r w:rsidR="00936255" w:rsidRPr="001F21E6">
        <w:rPr>
          <w:sz w:val="24"/>
          <w:szCs w:val="24"/>
        </w:rPr>
        <w:t>условия входят</w:t>
      </w:r>
      <w:r w:rsidRPr="001F21E6">
        <w:rPr>
          <w:sz w:val="24"/>
          <w:szCs w:val="24"/>
        </w:rPr>
        <w:t xml:space="preserve">: </w:t>
      </w:r>
    </w:p>
    <w:p w:rsidR="00101204" w:rsidRPr="001F21E6" w:rsidRDefault="00101204" w:rsidP="00101204">
      <w:pPr>
        <w:pStyle w:val="a5"/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101204" w:rsidRPr="001F21E6" w:rsidRDefault="00101204" w:rsidP="00101204">
      <w:pPr>
        <w:pStyle w:val="a5"/>
        <w:spacing w:line="276" w:lineRule="auto"/>
        <w:ind w:left="-426"/>
        <w:rPr>
          <w:sz w:val="24"/>
          <w:szCs w:val="24"/>
        </w:rPr>
      </w:pPr>
      <w:r w:rsidRPr="001F21E6">
        <w:rPr>
          <w:sz w:val="24"/>
          <w:szCs w:val="24"/>
        </w:rPr>
        <w:t xml:space="preserve">           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D169A" w:rsidRPr="001F21E6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sectPr w:rsidR="002D169A" w:rsidRPr="001F21E6" w:rsidSect="00101204">
      <w:type w:val="continuous"/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A94" w:rsidRDefault="007E1A94" w:rsidP="00C0729C">
      <w:r>
        <w:separator/>
      </w:r>
    </w:p>
  </w:endnote>
  <w:endnote w:type="continuationSeparator" w:id="0">
    <w:p w:rsidR="007E1A94" w:rsidRDefault="007E1A94" w:rsidP="00C0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5B9" w:rsidRDefault="009C55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A94" w:rsidRDefault="007E1A94" w:rsidP="00C0729C">
      <w:r>
        <w:separator/>
      </w:r>
    </w:p>
  </w:footnote>
  <w:footnote w:type="continuationSeparator" w:id="0">
    <w:p w:rsidR="007E1A94" w:rsidRDefault="007E1A94" w:rsidP="00C0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737"/>
    <w:multiLevelType w:val="hybridMultilevel"/>
    <w:tmpl w:val="2B9C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E672DB5"/>
    <w:multiLevelType w:val="hybridMultilevel"/>
    <w:tmpl w:val="781062BE"/>
    <w:lvl w:ilvl="0" w:tplc="90CA03B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25671276"/>
    <w:multiLevelType w:val="multilevel"/>
    <w:tmpl w:val="8B90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DC4A58"/>
    <w:multiLevelType w:val="hybridMultilevel"/>
    <w:tmpl w:val="81BC94EE"/>
    <w:lvl w:ilvl="0" w:tplc="1876BE40">
      <w:start w:val="1"/>
      <w:numFmt w:val="decimal"/>
      <w:lvlText w:val="%1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/>
      </w:rPr>
    </w:lvl>
    <w:lvl w:ilvl="1" w:tplc="280A7798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CE91F93"/>
    <w:multiLevelType w:val="hybridMultilevel"/>
    <w:tmpl w:val="EED023B6"/>
    <w:lvl w:ilvl="0" w:tplc="3CB8AF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D1C7349"/>
    <w:multiLevelType w:val="hybridMultilevel"/>
    <w:tmpl w:val="BC2C52AE"/>
    <w:lvl w:ilvl="0" w:tplc="05746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BB3CF9"/>
    <w:multiLevelType w:val="multilevel"/>
    <w:tmpl w:val="40B24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C183F43"/>
    <w:multiLevelType w:val="hybridMultilevel"/>
    <w:tmpl w:val="1184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A4499"/>
    <w:multiLevelType w:val="hybridMultilevel"/>
    <w:tmpl w:val="CD70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CB7FEB"/>
    <w:multiLevelType w:val="hybridMultilevel"/>
    <w:tmpl w:val="6B20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325AA"/>
    <w:multiLevelType w:val="hybridMultilevel"/>
    <w:tmpl w:val="4934AB1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6331BA"/>
    <w:multiLevelType w:val="hybridMultilevel"/>
    <w:tmpl w:val="BED6A6D0"/>
    <w:lvl w:ilvl="0" w:tplc="552E1EA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3"/>
  </w:num>
  <w:num w:numId="10">
    <w:abstractNumId w:val="0"/>
  </w:num>
  <w:num w:numId="11">
    <w:abstractNumId w:val="8"/>
  </w:num>
  <w:num w:numId="12">
    <w:abstractNumId w:val="5"/>
  </w:num>
  <w:num w:numId="13">
    <w:abstractNumId w:val="6"/>
  </w:num>
  <w:num w:numId="14">
    <w:abstractNumId w:val="10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4F6"/>
    <w:rsid w:val="000008A6"/>
    <w:rsid w:val="000120C5"/>
    <w:rsid w:val="00012E0B"/>
    <w:rsid w:val="00015D8F"/>
    <w:rsid w:val="00025C06"/>
    <w:rsid w:val="0004530F"/>
    <w:rsid w:val="00057FA4"/>
    <w:rsid w:val="000602D5"/>
    <w:rsid w:val="00075497"/>
    <w:rsid w:val="00081DE6"/>
    <w:rsid w:val="000A35C9"/>
    <w:rsid w:val="000B1B8D"/>
    <w:rsid w:val="000B1F0F"/>
    <w:rsid w:val="000B7BB1"/>
    <w:rsid w:val="00101204"/>
    <w:rsid w:val="00105D3A"/>
    <w:rsid w:val="001378C7"/>
    <w:rsid w:val="001505C6"/>
    <w:rsid w:val="0015328D"/>
    <w:rsid w:val="00162232"/>
    <w:rsid w:val="00162B6E"/>
    <w:rsid w:val="00173661"/>
    <w:rsid w:val="00175AFB"/>
    <w:rsid w:val="00175DA3"/>
    <w:rsid w:val="00181857"/>
    <w:rsid w:val="00195E23"/>
    <w:rsid w:val="00197ADF"/>
    <w:rsid w:val="00197F45"/>
    <w:rsid w:val="001A5BF6"/>
    <w:rsid w:val="001C2C36"/>
    <w:rsid w:val="001D5F84"/>
    <w:rsid w:val="001E5676"/>
    <w:rsid w:val="001F21E6"/>
    <w:rsid w:val="00212A35"/>
    <w:rsid w:val="00215B67"/>
    <w:rsid w:val="00216CF4"/>
    <w:rsid w:val="00226F12"/>
    <w:rsid w:val="00247407"/>
    <w:rsid w:val="002478EC"/>
    <w:rsid w:val="002479F7"/>
    <w:rsid w:val="002521FD"/>
    <w:rsid w:val="0025288B"/>
    <w:rsid w:val="002548F1"/>
    <w:rsid w:val="00261C17"/>
    <w:rsid w:val="00274B65"/>
    <w:rsid w:val="002816B6"/>
    <w:rsid w:val="002A1319"/>
    <w:rsid w:val="002B6D12"/>
    <w:rsid w:val="002C652E"/>
    <w:rsid w:val="002D169A"/>
    <w:rsid w:val="002D1B02"/>
    <w:rsid w:val="002E52C8"/>
    <w:rsid w:val="00300B35"/>
    <w:rsid w:val="0030593A"/>
    <w:rsid w:val="0032787A"/>
    <w:rsid w:val="003278BE"/>
    <w:rsid w:val="00330857"/>
    <w:rsid w:val="003314F6"/>
    <w:rsid w:val="00336F47"/>
    <w:rsid w:val="00360D06"/>
    <w:rsid w:val="00362580"/>
    <w:rsid w:val="00375F14"/>
    <w:rsid w:val="00377106"/>
    <w:rsid w:val="00386C1D"/>
    <w:rsid w:val="0039290C"/>
    <w:rsid w:val="003965DE"/>
    <w:rsid w:val="003A12DC"/>
    <w:rsid w:val="003C5EC1"/>
    <w:rsid w:val="003C795F"/>
    <w:rsid w:val="003D7E02"/>
    <w:rsid w:val="003F275B"/>
    <w:rsid w:val="003F599E"/>
    <w:rsid w:val="003F5C80"/>
    <w:rsid w:val="003F7E91"/>
    <w:rsid w:val="00425073"/>
    <w:rsid w:val="00427E35"/>
    <w:rsid w:val="004317F6"/>
    <w:rsid w:val="00433EFE"/>
    <w:rsid w:val="004341B7"/>
    <w:rsid w:val="00451A15"/>
    <w:rsid w:val="004558EF"/>
    <w:rsid w:val="00476FEF"/>
    <w:rsid w:val="00487387"/>
    <w:rsid w:val="00487432"/>
    <w:rsid w:val="0049382C"/>
    <w:rsid w:val="004A6642"/>
    <w:rsid w:val="004B62A7"/>
    <w:rsid w:val="004B7AF4"/>
    <w:rsid w:val="004D0B1C"/>
    <w:rsid w:val="004E0586"/>
    <w:rsid w:val="004E4692"/>
    <w:rsid w:val="00500D23"/>
    <w:rsid w:val="005075BF"/>
    <w:rsid w:val="00507F1C"/>
    <w:rsid w:val="00511612"/>
    <w:rsid w:val="005261CA"/>
    <w:rsid w:val="00530D66"/>
    <w:rsid w:val="00550073"/>
    <w:rsid w:val="00552661"/>
    <w:rsid w:val="00554364"/>
    <w:rsid w:val="00563AC7"/>
    <w:rsid w:val="00581EB8"/>
    <w:rsid w:val="00582A0F"/>
    <w:rsid w:val="005846AE"/>
    <w:rsid w:val="005A0718"/>
    <w:rsid w:val="005A1858"/>
    <w:rsid w:val="005A38AA"/>
    <w:rsid w:val="005B5CF4"/>
    <w:rsid w:val="005B7AAD"/>
    <w:rsid w:val="005C4E6B"/>
    <w:rsid w:val="005E043F"/>
    <w:rsid w:val="005F1F75"/>
    <w:rsid w:val="00601AE3"/>
    <w:rsid w:val="0060300D"/>
    <w:rsid w:val="00626F67"/>
    <w:rsid w:val="00642A75"/>
    <w:rsid w:val="00655A9E"/>
    <w:rsid w:val="00661DFA"/>
    <w:rsid w:val="006721D7"/>
    <w:rsid w:val="00680218"/>
    <w:rsid w:val="0068588F"/>
    <w:rsid w:val="00695BD3"/>
    <w:rsid w:val="006A0FDA"/>
    <w:rsid w:val="006A4DBE"/>
    <w:rsid w:val="006A6ECE"/>
    <w:rsid w:val="006C26D4"/>
    <w:rsid w:val="006D3EFD"/>
    <w:rsid w:val="006D71E1"/>
    <w:rsid w:val="006E087F"/>
    <w:rsid w:val="006F5EE6"/>
    <w:rsid w:val="00703443"/>
    <w:rsid w:val="007169C7"/>
    <w:rsid w:val="00734009"/>
    <w:rsid w:val="00741AD8"/>
    <w:rsid w:val="00760361"/>
    <w:rsid w:val="00767C87"/>
    <w:rsid w:val="00775965"/>
    <w:rsid w:val="00782FF1"/>
    <w:rsid w:val="007A153A"/>
    <w:rsid w:val="007C4D66"/>
    <w:rsid w:val="007D4C7B"/>
    <w:rsid w:val="007D6FF7"/>
    <w:rsid w:val="007E1A91"/>
    <w:rsid w:val="007E1A94"/>
    <w:rsid w:val="007E7E7F"/>
    <w:rsid w:val="007F0B53"/>
    <w:rsid w:val="007F191B"/>
    <w:rsid w:val="007F30AA"/>
    <w:rsid w:val="00811EF1"/>
    <w:rsid w:val="00825492"/>
    <w:rsid w:val="00854997"/>
    <w:rsid w:val="00890A9C"/>
    <w:rsid w:val="008922CA"/>
    <w:rsid w:val="0089469B"/>
    <w:rsid w:val="008A62F9"/>
    <w:rsid w:val="008A6DEF"/>
    <w:rsid w:val="008B7C86"/>
    <w:rsid w:val="008C1B34"/>
    <w:rsid w:val="008C561F"/>
    <w:rsid w:val="008D51FC"/>
    <w:rsid w:val="008E16BE"/>
    <w:rsid w:val="008F24C4"/>
    <w:rsid w:val="009065E6"/>
    <w:rsid w:val="00907ECC"/>
    <w:rsid w:val="009217A9"/>
    <w:rsid w:val="00924E07"/>
    <w:rsid w:val="00927273"/>
    <w:rsid w:val="009278F6"/>
    <w:rsid w:val="00936255"/>
    <w:rsid w:val="00940EB9"/>
    <w:rsid w:val="0094494F"/>
    <w:rsid w:val="00945F4A"/>
    <w:rsid w:val="00952DBA"/>
    <w:rsid w:val="00963394"/>
    <w:rsid w:val="00967903"/>
    <w:rsid w:val="009760A3"/>
    <w:rsid w:val="00983D1B"/>
    <w:rsid w:val="00985C16"/>
    <w:rsid w:val="009A64E3"/>
    <w:rsid w:val="009C16BB"/>
    <w:rsid w:val="009C55B9"/>
    <w:rsid w:val="009C764C"/>
    <w:rsid w:val="009D04F3"/>
    <w:rsid w:val="009E4642"/>
    <w:rsid w:val="009F4FD5"/>
    <w:rsid w:val="00A14D02"/>
    <w:rsid w:val="00A231CD"/>
    <w:rsid w:val="00A2722F"/>
    <w:rsid w:val="00A320BA"/>
    <w:rsid w:val="00A50AE2"/>
    <w:rsid w:val="00A64A69"/>
    <w:rsid w:val="00A70E49"/>
    <w:rsid w:val="00A70F78"/>
    <w:rsid w:val="00A86393"/>
    <w:rsid w:val="00A876A2"/>
    <w:rsid w:val="00A8775C"/>
    <w:rsid w:val="00A97912"/>
    <w:rsid w:val="00AC4225"/>
    <w:rsid w:val="00AC7935"/>
    <w:rsid w:val="00AD07FF"/>
    <w:rsid w:val="00AD5E0E"/>
    <w:rsid w:val="00AD76EE"/>
    <w:rsid w:val="00AE0D6D"/>
    <w:rsid w:val="00AE7435"/>
    <w:rsid w:val="00AF08EC"/>
    <w:rsid w:val="00AF453F"/>
    <w:rsid w:val="00B0273F"/>
    <w:rsid w:val="00B03A53"/>
    <w:rsid w:val="00B03F74"/>
    <w:rsid w:val="00B119F4"/>
    <w:rsid w:val="00B16DBC"/>
    <w:rsid w:val="00B17D94"/>
    <w:rsid w:val="00B25B87"/>
    <w:rsid w:val="00B26E38"/>
    <w:rsid w:val="00B312EE"/>
    <w:rsid w:val="00B367B9"/>
    <w:rsid w:val="00B41029"/>
    <w:rsid w:val="00B476D0"/>
    <w:rsid w:val="00B53983"/>
    <w:rsid w:val="00B758A4"/>
    <w:rsid w:val="00B871CC"/>
    <w:rsid w:val="00B874BD"/>
    <w:rsid w:val="00B92D53"/>
    <w:rsid w:val="00B97344"/>
    <w:rsid w:val="00B974C2"/>
    <w:rsid w:val="00B977C0"/>
    <w:rsid w:val="00BA4190"/>
    <w:rsid w:val="00BA7D4C"/>
    <w:rsid w:val="00BB033B"/>
    <w:rsid w:val="00BB1FF8"/>
    <w:rsid w:val="00BC6B90"/>
    <w:rsid w:val="00BD2901"/>
    <w:rsid w:val="00BE6FB4"/>
    <w:rsid w:val="00BF608A"/>
    <w:rsid w:val="00C04A1B"/>
    <w:rsid w:val="00C0729C"/>
    <w:rsid w:val="00C254BE"/>
    <w:rsid w:val="00C33EF9"/>
    <w:rsid w:val="00C33F01"/>
    <w:rsid w:val="00C349D6"/>
    <w:rsid w:val="00C34CF8"/>
    <w:rsid w:val="00C64226"/>
    <w:rsid w:val="00C64531"/>
    <w:rsid w:val="00C6479A"/>
    <w:rsid w:val="00C66324"/>
    <w:rsid w:val="00C74457"/>
    <w:rsid w:val="00C750E3"/>
    <w:rsid w:val="00C8458A"/>
    <w:rsid w:val="00C93B17"/>
    <w:rsid w:val="00CA5B43"/>
    <w:rsid w:val="00CB05A8"/>
    <w:rsid w:val="00CC12E7"/>
    <w:rsid w:val="00CC3EF5"/>
    <w:rsid w:val="00CC53F0"/>
    <w:rsid w:val="00CD2014"/>
    <w:rsid w:val="00CE0A12"/>
    <w:rsid w:val="00CE660B"/>
    <w:rsid w:val="00CE66D1"/>
    <w:rsid w:val="00CE6E64"/>
    <w:rsid w:val="00D02299"/>
    <w:rsid w:val="00D06117"/>
    <w:rsid w:val="00D40401"/>
    <w:rsid w:val="00D413A3"/>
    <w:rsid w:val="00D460F2"/>
    <w:rsid w:val="00D55CEB"/>
    <w:rsid w:val="00D67CD7"/>
    <w:rsid w:val="00DA08D6"/>
    <w:rsid w:val="00DA3153"/>
    <w:rsid w:val="00DA3F86"/>
    <w:rsid w:val="00DD75AB"/>
    <w:rsid w:val="00DE3C56"/>
    <w:rsid w:val="00DE6EE2"/>
    <w:rsid w:val="00DF2192"/>
    <w:rsid w:val="00E04866"/>
    <w:rsid w:val="00E07068"/>
    <w:rsid w:val="00E10A5C"/>
    <w:rsid w:val="00E10D5F"/>
    <w:rsid w:val="00E24985"/>
    <w:rsid w:val="00E268EE"/>
    <w:rsid w:val="00E36838"/>
    <w:rsid w:val="00E37DA7"/>
    <w:rsid w:val="00E43658"/>
    <w:rsid w:val="00E46A0C"/>
    <w:rsid w:val="00E6237C"/>
    <w:rsid w:val="00E77878"/>
    <w:rsid w:val="00E84BD5"/>
    <w:rsid w:val="00E9049A"/>
    <w:rsid w:val="00E9258C"/>
    <w:rsid w:val="00EA1007"/>
    <w:rsid w:val="00EB2CCF"/>
    <w:rsid w:val="00EC483A"/>
    <w:rsid w:val="00EC6B57"/>
    <w:rsid w:val="00EC7930"/>
    <w:rsid w:val="00ED39BA"/>
    <w:rsid w:val="00EE47B1"/>
    <w:rsid w:val="00EE6585"/>
    <w:rsid w:val="00F1456D"/>
    <w:rsid w:val="00F20C76"/>
    <w:rsid w:val="00F2232B"/>
    <w:rsid w:val="00F32B00"/>
    <w:rsid w:val="00F456DA"/>
    <w:rsid w:val="00F52453"/>
    <w:rsid w:val="00F64BEE"/>
    <w:rsid w:val="00F706B4"/>
    <w:rsid w:val="00FA3659"/>
    <w:rsid w:val="00FA5DC4"/>
    <w:rsid w:val="00FB2ED0"/>
    <w:rsid w:val="00FB3A08"/>
    <w:rsid w:val="00FB5992"/>
    <w:rsid w:val="00FC63B2"/>
    <w:rsid w:val="00FD6953"/>
    <w:rsid w:val="00FE4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AA8CA"/>
  <w15:docId w15:val="{777FCF03-0449-4559-8764-CB150ACF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EE2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169A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D169A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10D5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E10D5F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E10D5F"/>
    <w:rPr>
      <w:sz w:val="28"/>
      <w:szCs w:val="28"/>
    </w:rPr>
  </w:style>
  <w:style w:type="paragraph" w:styleId="a6">
    <w:name w:val="List Paragraph"/>
    <w:basedOn w:val="a"/>
    <w:uiPriority w:val="34"/>
    <w:qFormat/>
    <w:rsid w:val="00E10D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D169A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2D169A"/>
    <w:rPr>
      <w:b/>
      <w:bCs/>
      <w:sz w:val="22"/>
      <w:szCs w:val="22"/>
      <w:lang w:eastAsia="ru-RU"/>
    </w:rPr>
  </w:style>
  <w:style w:type="character" w:styleId="a7">
    <w:name w:val="Hyperlink"/>
    <w:basedOn w:val="a0"/>
    <w:uiPriority w:val="99"/>
    <w:unhideWhenUsed/>
    <w:rsid w:val="002D169A"/>
    <w:rPr>
      <w:rFonts w:ascii="Times New Roman" w:hAnsi="Times New Roman" w:cs="Times New Roman" w:hint="default"/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169A"/>
    <w:rPr>
      <w:color w:val="800080" w:themeColor="followedHyperlink"/>
      <w:u w:val="single"/>
    </w:rPr>
  </w:style>
  <w:style w:type="character" w:styleId="a9">
    <w:name w:val="Strong"/>
    <w:basedOn w:val="a0"/>
    <w:uiPriority w:val="99"/>
    <w:qFormat/>
    <w:rsid w:val="002D169A"/>
    <w:rPr>
      <w:rFonts w:ascii="Times New Roman" w:hAnsi="Times New Roman" w:cs="Times New Roman" w:hint="default"/>
      <w:b/>
      <w:bCs w:val="0"/>
    </w:rPr>
  </w:style>
  <w:style w:type="paragraph" w:styleId="aa">
    <w:name w:val="Normal (Web)"/>
    <w:basedOn w:val="a"/>
    <w:uiPriority w:val="99"/>
    <w:semiHidden/>
    <w:unhideWhenUsed/>
    <w:rsid w:val="002D169A"/>
    <w:rPr>
      <w:lang w:val="en-GB"/>
    </w:rPr>
  </w:style>
  <w:style w:type="paragraph" w:styleId="ab">
    <w:name w:val="header"/>
    <w:basedOn w:val="a"/>
    <w:link w:val="ac"/>
    <w:uiPriority w:val="99"/>
    <w:unhideWhenUsed/>
    <w:rsid w:val="002D16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D169A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D16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rsid w:val="002D169A"/>
    <w:rPr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2D169A"/>
    <w:pPr>
      <w:shd w:val="clear" w:color="auto" w:fill="000080"/>
    </w:pPr>
    <w:rPr>
      <w:sz w:val="2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2D169A"/>
    <w:rPr>
      <w:rFonts w:eastAsia="Times New Roman"/>
      <w:sz w:val="2"/>
      <w:szCs w:val="24"/>
      <w:shd w:val="clear" w:color="auto" w:fill="000080"/>
      <w:lang w:eastAsia="ru-RU"/>
    </w:rPr>
  </w:style>
  <w:style w:type="character" w:styleId="af1">
    <w:name w:val="page number"/>
    <w:basedOn w:val="a0"/>
    <w:uiPriority w:val="99"/>
    <w:semiHidden/>
    <w:unhideWhenUsed/>
    <w:rsid w:val="002D169A"/>
    <w:rPr>
      <w:rFonts w:ascii="Times New Roman" w:hAnsi="Times New Roman" w:cs="Times New Roman" w:hint="default"/>
    </w:rPr>
  </w:style>
  <w:style w:type="character" w:customStyle="1" w:styleId="articlebody1">
    <w:name w:val="articlebody1"/>
    <w:uiPriority w:val="99"/>
    <w:rsid w:val="002D169A"/>
    <w:rPr>
      <w:rFonts w:ascii="Arial" w:hAnsi="Arial" w:cs="Arial" w:hint="default"/>
      <w:sz w:val="18"/>
    </w:rPr>
  </w:style>
  <w:style w:type="character" w:customStyle="1" w:styleId="nextprevnav1">
    <w:name w:val="nextprevnav1"/>
    <w:uiPriority w:val="99"/>
    <w:rsid w:val="002D169A"/>
    <w:rPr>
      <w:rFonts w:ascii="Arial" w:hAnsi="Arial" w:cs="Arial" w:hint="default"/>
      <w:sz w:val="21"/>
    </w:rPr>
  </w:style>
  <w:style w:type="table" w:styleId="af2">
    <w:name w:val="Table Grid"/>
    <w:basedOn w:val="a1"/>
    <w:uiPriority w:val="99"/>
    <w:rsid w:val="002D169A"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FB3A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B3A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 + Полужирный"/>
    <w:rsid w:val="002816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">
    <w:name w:val="Основной текст2"/>
    <w:rsid w:val="0028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pt">
    <w:name w:val="Основной текст + 13 pt;Полужирный;Малые прописные"/>
    <w:rsid w:val="002816B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/>
    </w:rPr>
  </w:style>
  <w:style w:type="paragraph" w:customStyle="1" w:styleId="61">
    <w:name w:val="Основной текст6"/>
    <w:basedOn w:val="a"/>
    <w:link w:val="af6"/>
    <w:rsid w:val="002816B6"/>
    <w:pPr>
      <w:widowControl w:val="0"/>
      <w:shd w:val="clear" w:color="auto" w:fill="FFFFFF"/>
      <w:spacing w:line="322" w:lineRule="exact"/>
      <w:ind w:hanging="360"/>
    </w:pPr>
    <w:rPr>
      <w:color w:val="000000"/>
      <w:sz w:val="27"/>
      <w:szCs w:val="27"/>
    </w:rPr>
  </w:style>
  <w:style w:type="table" w:customStyle="1" w:styleId="11">
    <w:name w:val="Сетка таблицы1"/>
    <w:basedOn w:val="a1"/>
    <w:next w:val="af2"/>
    <w:uiPriority w:val="99"/>
    <w:rsid w:val="00E0706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25288B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25288B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61"/>
    <w:rsid w:val="00552661"/>
    <w:rPr>
      <w:rFonts w:eastAsia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30">
    <w:name w:val="Основной текст3"/>
    <w:basedOn w:val="af6"/>
    <w:rsid w:val="00552661"/>
    <w:rPr>
      <w:rFonts w:eastAsia="Times New Roman"/>
      <w:color w:val="000000"/>
      <w:spacing w:val="0"/>
      <w:w w:val="100"/>
      <w:position w:val="0"/>
      <w:sz w:val="27"/>
      <w:szCs w:val="27"/>
      <w:shd w:val="clear" w:color="auto" w:fill="FFFFFF"/>
      <w:lang w:val="ru-RU" w:eastAsia="ru-RU"/>
    </w:rPr>
  </w:style>
  <w:style w:type="table" w:customStyle="1" w:styleId="21">
    <w:name w:val="Сетка таблицы21"/>
    <w:basedOn w:val="a1"/>
    <w:next w:val="af2"/>
    <w:uiPriority w:val="39"/>
    <w:rsid w:val="00FA3659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iblio-online.ru/viewer/62A2CA1C-4C9A-427B-9EE7-FDF97A4253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viewer/0952E6E5-00D1-4370-AD7D-0DC18A1FCC2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viewer/9501603F-8CA8-4A69-959D-C9EC651DE4E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67F5BE1C-7181-4E2A-B229-0CC75363E50F" TargetMode="External"/><Relationship Id="rId10" Type="http://schemas.openxmlformats.org/officeDocument/2006/relationships/hyperlink" Target="http://www.b&#1086;ok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viewer/0A8F62DE-A732-462E-A346-A7BFA1CBCB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6EC7C-C19C-401A-9D26-B3AC9C6F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3054</TotalTime>
  <Pages>15</Pages>
  <Words>3134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gpt</Company>
  <LinksUpToDate>false</LinksUpToDate>
  <CharactersWithSpaces>20958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106</cp:revision>
  <cp:lastPrinted>2024-08-28T12:33:00Z</cp:lastPrinted>
  <dcterms:created xsi:type="dcterms:W3CDTF">2014-08-29T09:07:00Z</dcterms:created>
  <dcterms:modified xsi:type="dcterms:W3CDTF">2024-08-28T12:36:00Z</dcterms:modified>
</cp:coreProperties>
</file>